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84F" w:rsidRDefault="004E384F" w:rsidP="00CF061E">
      <w:pPr>
        <w:tabs>
          <w:tab w:val="left" w:pos="2246"/>
        </w:tabs>
        <w:suppressAutoHyphens/>
        <w:autoSpaceDN w:val="0"/>
        <w:spacing w:after="120"/>
        <w:contextualSpacing/>
        <w:mirrorIndents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07092F" w:rsidRDefault="00916DA3" w:rsidP="004E384F">
      <w:pPr>
        <w:tabs>
          <w:tab w:val="left" w:pos="2246"/>
        </w:tabs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UMOWA </w:t>
      </w:r>
      <w:r w:rsidR="00D255A9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(projekt)</w:t>
      </w:r>
    </w:p>
    <w:p w:rsidR="009C3AFD" w:rsidRPr="00641276" w:rsidRDefault="009C3AFD" w:rsidP="0007092F">
      <w:pPr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220F6F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zawa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rta dnia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</w:t>
      </w:r>
      <w:r w:rsidR="005D67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Rzeszowi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pomiędzy Gminą Miasto Rzeszów,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ul. Rynek 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35-064 Rzeszów NIP 813-00-08-613,</w:t>
      </w:r>
      <w:r w:rsidRPr="00641276">
        <w:rPr>
          <w:rFonts w:ascii="Times New Roman" w:eastAsia="SimSun" w:hAnsi="Times New Roman"/>
          <w:kern w:val="3"/>
          <w:position w:val="14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„Zamawiającym”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reprezentowaną przez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: 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</w:t>
      </w:r>
      <w:r w:rsidR="00754A79" w:rsidRPr="00641276">
        <w:rPr>
          <w:rFonts w:ascii="Times New Roman" w:hAnsi="Times New Roman"/>
          <w:i/>
          <w:sz w:val="24"/>
          <w:szCs w:val="24"/>
        </w:rPr>
        <w:t>……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r w:rsidR="005F7A90" w:rsidRPr="00641276">
        <w:rPr>
          <w:rFonts w:ascii="Times New Roman" w:hAnsi="Times New Roman"/>
          <w:i/>
          <w:sz w:val="24"/>
          <w:szCs w:val="24"/>
        </w:rPr>
        <w:t>…………………</w:t>
      </w:r>
      <w:r w:rsidR="007A3493" w:rsidRPr="00641276">
        <w:rPr>
          <w:rFonts w:ascii="Times New Roman" w:hAnsi="Times New Roman"/>
          <w:i/>
          <w:sz w:val="24"/>
          <w:szCs w:val="24"/>
        </w:rPr>
        <w:t>…………..</w:t>
      </w:r>
      <w:r w:rsidR="005F7A90" w:rsidRPr="00641276">
        <w:rPr>
          <w:rFonts w:ascii="Times New Roman" w:hAnsi="Times New Roman"/>
          <w:i/>
          <w:sz w:val="24"/>
          <w:szCs w:val="24"/>
        </w:rPr>
        <w:t>…….</w:t>
      </w:r>
      <w:r w:rsidR="005D67EE" w:rsidRPr="00641276">
        <w:rPr>
          <w:rFonts w:ascii="Times New Roman" w:hAnsi="Times New Roman"/>
          <w:i/>
          <w:sz w:val="24"/>
          <w:szCs w:val="24"/>
        </w:rPr>
        <w:t>………..</w:t>
      </w:r>
      <w:r w:rsidR="00ED2764" w:rsidRPr="00641276">
        <w:rPr>
          <w:rFonts w:ascii="Times New Roman" w:hAnsi="Times New Roman"/>
          <w:i/>
          <w:sz w:val="24"/>
          <w:szCs w:val="24"/>
        </w:rPr>
        <w:t xml:space="preserve"> 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a .......................................................................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</w:t>
      </w:r>
      <w:r w:rsidR="007A3493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................................................</w:t>
      </w:r>
    </w:p>
    <w:p w:rsidR="00916DA3" w:rsidRPr="00641276" w:rsidRDefault="00220F6F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…………………………………………………………………………………………………………………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Wykonawcą”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zwanymi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dalej również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Stronami”</w:t>
      </w:r>
      <w:r w:rsidR="00E55FA0"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.</w:t>
      </w:r>
    </w:p>
    <w:p w:rsidR="00916DA3" w:rsidRPr="00641276" w:rsidRDefault="00916DA3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D2589C" w:rsidRPr="00655176" w:rsidRDefault="008B3E94" w:rsidP="00655176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rezultacie dokonania przez Zamawiaj</w:t>
      </w:r>
      <w:r w:rsidR="0034791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ącego wyboru oferty Wykonawcy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trybie przetargu nieograniczonego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zawarto umowę następującej treści:</w:t>
      </w:r>
    </w:p>
    <w:p w:rsidR="00E86BE1" w:rsidRPr="007A1A41" w:rsidRDefault="00E86BE1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§1</w:t>
      </w: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PRZEDMIOT UMOWY</w:t>
      </w:r>
    </w:p>
    <w:p w:rsidR="004E4F2A" w:rsidRPr="000C316F" w:rsidRDefault="003D555F" w:rsidP="000C316F">
      <w:pPr>
        <w:pStyle w:val="Bezodstpw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b/>
          <w:szCs w:val="24"/>
          <w:lang w:bidi="en-US"/>
        </w:rPr>
      </w:pPr>
      <w:r w:rsidRPr="00A833FD">
        <w:rPr>
          <w:szCs w:val="24"/>
          <w:lang w:bidi="en-US"/>
        </w:rPr>
        <w:t>Zamawiający zleca, a Wykonawca przyjmuje do wykonani</w:t>
      </w:r>
      <w:r w:rsidR="0011196C" w:rsidRPr="00A833FD">
        <w:rPr>
          <w:szCs w:val="24"/>
          <w:lang w:bidi="en-US"/>
        </w:rPr>
        <w:t>a</w:t>
      </w:r>
      <w:r w:rsidR="000C316F">
        <w:rPr>
          <w:szCs w:val="24"/>
          <w:lang w:bidi="en-US"/>
        </w:rPr>
        <w:t xml:space="preserve"> </w:t>
      </w:r>
      <w:r w:rsidR="0074194A" w:rsidRPr="000C316F">
        <w:rPr>
          <w:szCs w:val="24"/>
          <w:lang w:bidi="en-US"/>
        </w:rPr>
        <w:t xml:space="preserve">roboty budowlane </w:t>
      </w:r>
      <w:r w:rsidR="0011196C" w:rsidRPr="000C316F">
        <w:rPr>
          <w:szCs w:val="24"/>
          <w:lang w:bidi="en-US"/>
        </w:rPr>
        <w:t>polegają</w:t>
      </w:r>
      <w:r w:rsidR="00441306">
        <w:rPr>
          <w:szCs w:val="24"/>
          <w:lang w:bidi="en-US"/>
        </w:rPr>
        <w:t>ce</w:t>
      </w:r>
      <w:r w:rsidR="0011196C" w:rsidRPr="000C316F">
        <w:rPr>
          <w:szCs w:val="24"/>
          <w:lang w:bidi="en-US"/>
        </w:rPr>
        <w:t xml:space="preserve"> na </w:t>
      </w:r>
      <w:r w:rsidR="00D25D10">
        <w:rPr>
          <w:szCs w:val="24"/>
        </w:rPr>
        <w:t>modernizacji</w:t>
      </w:r>
      <w:r w:rsidR="00A64215" w:rsidRPr="00441306">
        <w:rPr>
          <w:szCs w:val="24"/>
        </w:rPr>
        <w:t xml:space="preserve"> Szkoły Podstawowej nr </w:t>
      </w:r>
      <w:r w:rsidR="00086F28">
        <w:rPr>
          <w:szCs w:val="24"/>
        </w:rPr>
        <w:t>16</w:t>
      </w:r>
      <w:r w:rsidR="00A64215" w:rsidRPr="00441306">
        <w:rPr>
          <w:szCs w:val="24"/>
        </w:rPr>
        <w:t>, mając</w:t>
      </w:r>
      <w:r w:rsidR="00441306" w:rsidRPr="00441306">
        <w:rPr>
          <w:szCs w:val="24"/>
        </w:rPr>
        <w:t>e</w:t>
      </w:r>
      <w:r w:rsidR="00A64215" w:rsidRPr="00441306">
        <w:rPr>
          <w:szCs w:val="24"/>
        </w:rPr>
        <w:t xml:space="preserve"> na celu dostosowanie budynku szkoły dla osób </w:t>
      </w:r>
      <w:r w:rsidR="00D25D10">
        <w:rPr>
          <w:szCs w:val="24"/>
        </w:rPr>
        <w:br/>
      </w:r>
      <w:r w:rsidR="00A64215" w:rsidRPr="00441306">
        <w:rPr>
          <w:szCs w:val="24"/>
        </w:rPr>
        <w:t>z niepełnosprawnościami</w:t>
      </w:r>
      <w:r w:rsidR="00441306" w:rsidRPr="00441306">
        <w:rPr>
          <w:szCs w:val="24"/>
        </w:rPr>
        <w:t>,</w:t>
      </w:r>
      <w:r w:rsidR="00441306">
        <w:rPr>
          <w:b/>
          <w:szCs w:val="24"/>
        </w:rPr>
        <w:t xml:space="preserve"> </w:t>
      </w:r>
      <w:r w:rsidR="00441306" w:rsidRPr="00441306">
        <w:rPr>
          <w:szCs w:val="24"/>
        </w:rPr>
        <w:t>realizowane w zakresie zadania inwestycyjnego pn</w:t>
      </w:r>
      <w:r w:rsidR="00441306">
        <w:rPr>
          <w:szCs w:val="24"/>
        </w:rPr>
        <w:t>.</w:t>
      </w:r>
      <w:r w:rsidR="00441306" w:rsidRPr="00441306">
        <w:rPr>
          <w:szCs w:val="24"/>
        </w:rPr>
        <w:t>:</w:t>
      </w:r>
      <w:r w:rsidR="00441306">
        <w:rPr>
          <w:szCs w:val="24"/>
        </w:rPr>
        <w:t xml:space="preserve"> </w:t>
      </w:r>
      <w:r w:rsidR="00441306" w:rsidRPr="005A274A">
        <w:rPr>
          <w:b/>
          <w:szCs w:val="24"/>
        </w:rPr>
        <w:t xml:space="preserve">Dostosowanie budynku Szkoły Podstawowej nr </w:t>
      </w:r>
      <w:r w:rsidR="008F29A6">
        <w:rPr>
          <w:b/>
          <w:szCs w:val="24"/>
        </w:rPr>
        <w:t>16</w:t>
      </w:r>
      <w:r w:rsidR="00441306" w:rsidRPr="005A274A">
        <w:rPr>
          <w:b/>
          <w:szCs w:val="24"/>
        </w:rPr>
        <w:t xml:space="preserve"> z Oddziałami Integracyjnymi ul. </w:t>
      </w:r>
      <w:r w:rsidR="008F29A6">
        <w:rPr>
          <w:b/>
          <w:szCs w:val="24"/>
        </w:rPr>
        <w:t>Bohaterów 1</w:t>
      </w:r>
      <w:r w:rsidR="00441306" w:rsidRPr="005A274A">
        <w:rPr>
          <w:b/>
          <w:szCs w:val="24"/>
        </w:rPr>
        <w:t xml:space="preserve">, </w:t>
      </w:r>
      <w:r w:rsidR="00D25D10">
        <w:rPr>
          <w:b/>
          <w:szCs w:val="24"/>
        </w:rPr>
        <w:br/>
      </w:r>
      <w:r w:rsidR="00441306" w:rsidRPr="005A274A">
        <w:rPr>
          <w:b/>
          <w:szCs w:val="24"/>
        </w:rPr>
        <w:t>w obszarze architektonicznym dla potrzeb osób z niepełnosprawnościami</w:t>
      </w:r>
      <w:r w:rsidR="00441306" w:rsidRPr="00441306">
        <w:rPr>
          <w:szCs w:val="24"/>
        </w:rPr>
        <w:t xml:space="preserve">,  </w:t>
      </w:r>
      <w:r w:rsidR="00A64215" w:rsidRPr="00441306">
        <w:rPr>
          <w:szCs w:val="24"/>
        </w:rPr>
        <w:t xml:space="preserve"> </w:t>
      </w:r>
      <w:r w:rsidR="00072FAA" w:rsidRPr="00441306">
        <w:rPr>
          <w:szCs w:val="24"/>
        </w:rPr>
        <w:t>realizowan</w:t>
      </w:r>
      <w:r w:rsidR="00441306" w:rsidRPr="00441306">
        <w:rPr>
          <w:szCs w:val="24"/>
        </w:rPr>
        <w:t>ego</w:t>
      </w:r>
      <w:r w:rsidR="00072FAA" w:rsidRPr="00441306">
        <w:rPr>
          <w:szCs w:val="24"/>
        </w:rPr>
        <w:t xml:space="preserve"> </w:t>
      </w:r>
      <w:r w:rsidR="00D25D10">
        <w:rPr>
          <w:szCs w:val="24"/>
        </w:rPr>
        <w:br/>
      </w:r>
      <w:r w:rsidR="00072FAA" w:rsidRPr="00441306">
        <w:rPr>
          <w:szCs w:val="24"/>
        </w:rPr>
        <w:t>w</w:t>
      </w:r>
      <w:r w:rsidR="00A64215">
        <w:rPr>
          <w:b/>
          <w:szCs w:val="24"/>
        </w:rPr>
        <w:t xml:space="preserve"> </w:t>
      </w:r>
      <w:r w:rsidR="00A64215" w:rsidRPr="005A274A">
        <w:rPr>
          <w:szCs w:val="24"/>
        </w:rPr>
        <w:t xml:space="preserve">ramach </w:t>
      </w:r>
      <w:r w:rsidR="00072FAA" w:rsidRPr="005A274A">
        <w:rPr>
          <w:szCs w:val="24"/>
        </w:rPr>
        <w:t>projektu</w:t>
      </w:r>
      <w:r w:rsidR="005A274A">
        <w:rPr>
          <w:sz w:val="22"/>
        </w:rPr>
        <w:t>:</w:t>
      </w:r>
      <w:r w:rsidR="00A64215" w:rsidRPr="005A274A">
        <w:rPr>
          <w:sz w:val="22"/>
        </w:rPr>
        <w:t xml:space="preserve"> </w:t>
      </w:r>
      <w:r w:rsidR="00A64215" w:rsidRPr="00757710">
        <w:rPr>
          <w:b/>
          <w:szCs w:val="24"/>
        </w:rPr>
        <w:t>„Dostępna Szkoła – innowacyjne rozwiązania w kreowaniu przyjaznej przestrzeni edukacyjnej z uwzględnieniem potrzeb uczniów oraz otoczenia”</w:t>
      </w:r>
      <w:r w:rsidR="00D51ED8" w:rsidRPr="00E91163">
        <w:rPr>
          <w:b/>
          <w:szCs w:val="24"/>
        </w:rPr>
        <w:t>.</w:t>
      </w:r>
    </w:p>
    <w:p w:rsidR="006D00F2" w:rsidRPr="006D00F2" w:rsidRDefault="004E4F2A" w:rsidP="004E4F2A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>
        <w:rPr>
          <w:szCs w:val="24"/>
        </w:rPr>
        <w:t xml:space="preserve">2. </w:t>
      </w:r>
      <w:r w:rsidR="0011196C" w:rsidRPr="006B0577">
        <w:rPr>
          <w:szCs w:val="24"/>
        </w:rPr>
        <w:t xml:space="preserve">Podstawą realizacji przedmiotu umowy jest </w:t>
      </w:r>
      <w:r w:rsidR="00E91163">
        <w:rPr>
          <w:szCs w:val="24"/>
        </w:rPr>
        <w:t>dokumentacja projektowa</w:t>
      </w:r>
      <w:r w:rsidR="006D00F2">
        <w:rPr>
          <w:szCs w:val="24"/>
        </w:rPr>
        <w:t>.</w:t>
      </w:r>
    </w:p>
    <w:p w:rsidR="001A3CB7" w:rsidRPr="006B0577" w:rsidRDefault="00AF6BF6" w:rsidP="006B0577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 w:rsidRPr="006B0577">
        <w:rPr>
          <w:szCs w:val="24"/>
        </w:rPr>
        <w:t xml:space="preserve">3. </w:t>
      </w:r>
      <w:r w:rsidRPr="006B0577">
        <w:rPr>
          <w:szCs w:val="24"/>
        </w:rPr>
        <w:tab/>
        <w:t xml:space="preserve">Zadanie, o którym mowa w ust. 1 ujęte zostało w Uchwale </w:t>
      </w:r>
      <w:r w:rsidRPr="006B0577">
        <w:rPr>
          <w:rFonts w:eastAsia="Times New Roman"/>
          <w:szCs w:val="24"/>
          <w:lang w:bidi="en-US"/>
        </w:rPr>
        <w:t xml:space="preserve">Nr </w:t>
      </w:r>
      <w:r w:rsidR="00F33645" w:rsidRPr="0057008A">
        <w:rPr>
          <w:szCs w:val="24"/>
        </w:rPr>
        <w:t>LVI/1166/2021</w:t>
      </w:r>
      <w:r w:rsidR="00F33645">
        <w:rPr>
          <w:szCs w:val="24"/>
        </w:rPr>
        <w:t xml:space="preserve"> </w:t>
      </w:r>
      <w:r w:rsidRPr="006B0577">
        <w:rPr>
          <w:rFonts w:eastAsia="Times New Roman"/>
          <w:szCs w:val="24"/>
          <w:lang w:bidi="en-US"/>
        </w:rPr>
        <w:t xml:space="preserve">Rady Miasta Rzeszowa z dnia </w:t>
      </w:r>
      <w:r w:rsidR="00957F84" w:rsidRPr="00957F84">
        <w:rPr>
          <w:rFonts w:eastAsia="Times New Roman"/>
          <w:szCs w:val="24"/>
          <w:lang w:bidi="en-US"/>
        </w:rPr>
        <w:t xml:space="preserve">14 grudnia 2021 r. w </w:t>
      </w:r>
      <w:r w:rsidR="00F33645">
        <w:rPr>
          <w:rFonts w:eastAsia="Times New Roman"/>
          <w:szCs w:val="24"/>
          <w:lang w:bidi="en-US"/>
        </w:rPr>
        <w:t xml:space="preserve">sprawie </w:t>
      </w:r>
      <w:r w:rsidR="00F33645" w:rsidRPr="00705B7A">
        <w:rPr>
          <w:spacing w:val="6"/>
          <w:sz w:val="22"/>
        </w:rPr>
        <w:t xml:space="preserve">wieloletniej prognozy finansowej </w:t>
      </w:r>
      <w:r w:rsidR="00F33645" w:rsidRPr="00705B7A">
        <w:rPr>
          <w:spacing w:val="6"/>
          <w:sz w:val="22"/>
          <w:vertAlign w:val="superscript"/>
        </w:rPr>
        <w:t xml:space="preserve"> </w:t>
      </w:r>
      <w:r w:rsidR="00957F84" w:rsidRPr="00957F84">
        <w:rPr>
          <w:rFonts w:eastAsia="Times New Roman"/>
          <w:szCs w:val="24"/>
          <w:lang w:bidi="en-US"/>
        </w:rPr>
        <w:t xml:space="preserve">na 2022 r. z </w:t>
      </w:r>
      <w:proofErr w:type="spellStart"/>
      <w:r w:rsidR="00957F84" w:rsidRPr="00957F84">
        <w:rPr>
          <w:rFonts w:eastAsia="Times New Roman"/>
          <w:szCs w:val="24"/>
          <w:lang w:bidi="en-US"/>
        </w:rPr>
        <w:t>późn</w:t>
      </w:r>
      <w:proofErr w:type="spellEnd"/>
      <w:r w:rsidR="00957F84" w:rsidRPr="00957F84">
        <w:rPr>
          <w:rFonts w:eastAsia="Times New Roman"/>
          <w:szCs w:val="24"/>
          <w:lang w:bidi="en-US"/>
        </w:rPr>
        <w:t>. zm.</w:t>
      </w:r>
      <w:r w:rsidRPr="006B0577">
        <w:rPr>
          <w:rFonts w:eastAsia="Times New Roman"/>
          <w:szCs w:val="24"/>
          <w:lang w:bidi="en-US"/>
        </w:rPr>
        <w:t xml:space="preserve"> </w:t>
      </w:r>
      <w:r w:rsidR="00480EC7" w:rsidRPr="006B0577">
        <w:rPr>
          <w:rFonts w:eastAsia="Times New Roman"/>
          <w:szCs w:val="24"/>
        </w:rPr>
        <w:t xml:space="preserve">Dz. </w:t>
      </w:r>
      <w:r w:rsidR="00D51ED8">
        <w:rPr>
          <w:rFonts w:eastAsia="Times New Roman"/>
          <w:szCs w:val="24"/>
        </w:rPr>
        <w:t>801</w:t>
      </w:r>
      <w:r w:rsidR="00605BE1" w:rsidRPr="006B0577">
        <w:rPr>
          <w:rFonts w:eastAsia="Times New Roman"/>
          <w:szCs w:val="24"/>
        </w:rPr>
        <w:t xml:space="preserve"> </w:t>
      </w:r>
      <w:r w:rsidR="00F33645">
        <w:rPr>
          <w:spacing w:val="6"/>
          <w:sz w:val="22"/>
        </w:rPr>
        <w:t>Rozdz. 80101</w:t>
      </w:r>
      <w:r w:rsidR="00F33645" w:rsidRPr="00B0758D">
        <w:rPr>
          <w:spacing w:val="6"/>
          <w:sz w:val="22"/>
        </w:rPr>
        <w:t xml:space="preserve"> § </w:t>
      </w:r>
      <w:r w:rsidR="00F33645">
        <w:rPr>
          <w:spacing w:val="6"/>
          <w:sz w:val="22"/>
        </w:rPr>
        <w:t>6057, 6059</w:t>
      </w:r>
      <w:r w:rsidR="004C19DA" w:rsidRPr="006B0577">
        <w:rPr>
          <w:rFonts w:eastAsia="Times New Roman"/>
          <w:szCs w:val="24"/>
        </w:rPr>
        <w:t>.</w:t>
      </w:r>
    </w:p>
    <w:p w:rsidR="00666888" w:rsidRPr="00641276" w:rsidRDefault="004E4F2A" w:rsidP="00AF6BF6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</w:t>
      </w:r>
      <w:r w:rsidR="00B76567">
        <w:rPr>
          <w:rFonts w:ascii="Times New Roman" w:eastAsia="Times New Roman" w:hAnsi="Times New Roman"/>
          <w:sz w:val="24"/>
          <w:szCs w:val="24"/>
        </w:rPr>
        <w:t xml:space="preserve">. </w:t>
      </w:r>
      <w:r w:rsidR="005B359C" w:rsidRPr="00641276">
        <w:rPr>
          <w:rFonts w:ascii="Times New Roman" w:eastAsia="Times New Roman" w:hAnsi="Times New Roman"/>
          <w:sz w:val="24"/>
          <w:szCs w:val="24"/>
        </w:rPr>
        <w:t>S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zczegółowy zakres rzeczowy przedmiotu umowy określa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: </w:t>
      </w:r>
    </w:p>
    <w:p w:rsidR="00666888" w:rsidRPr="00641276" w:rsidRDefault="00E457C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ogłoszenie</w:t>
      </w:r>
      <w:r w:rsidR="008873C2">
        <w:rPr>
          <w:rFonts w:ascii="Times New Roman" w:eastAsia="Times New Roman" w:hAnsi="Times New Roman"/>
          <w:sz w:val="24"/>
          <w:szCs w:val="24"/>
          <w:lang w:bidi="en-US"/>
        </w:rPr>
        <w:t xml:space="preserve"> o zamówieniu, </w:t>
      </w:r>
      <w:r w:rsidR="00CF061E">
        <w:rPr>
          <w:rFonts w:ascii="Times New Roman" w:eastAsia="Times New Roman" w:hAnsi="Times New Roman"/>
          <w:sz w:val="24"/>
          <w:szCs w:val="24"/>
          <w:lang w:bidi="en-US"/>
        </w:rPr>
        <w:t>do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kumentacja projektowa, 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Specyfikacje Techniczne Wykonania </w:t>
      </w:r>
      <w:r w:rsidR="00AF6BF6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i Odbioru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R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obót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B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>udowlanych,</w:t>
      </w:r>
    </w:p>
    <w:p w:rsidR="00666888" w:rsidRPr="00641276" w:rsidRDefault="005B359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Specyfikacja Warunków Zamówienia, </w:t>
      </w:r>
    </w:p>
    <w:p w:rsidR="00D25D10" w:rsidRPr="00E86BE1" w:rsidRDefault="00666888" w:rsidP="00D25D10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 xml:space="preserve">zmiany opisu przedmiotu zamówienia dokonane w trakcie procedury przetargowej </w:t>
      </w:r>
      <w:r w:rsidR="005C00DD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w wersji elektronicznej 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stanowiące integralną część umowy.</w:t>
      </w:r>
    </w:p>
    <w:p w:rsidR="008B3E94" w:rsidRPr="00641276" w:rsidRDefault="008B3E94" w:rsidP="002A67C7">
      <w:pPr>
        <w:shd w:val="clear" w:color="auto" w:fill="FFFFFF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2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TERMIN WYKONANIA UMOWY</w:t>
      </w:r>
    </w:p>
    <w:p w:rsidR="005B359C" w:rsidRPr="00641276" w:rsidRDefault="008B3E94" w:rsidP="006B0577">
      <w:pPr>
        <w:numPr>
          <w:ilvl w:val="0"/>
          <w:numId w:val="3"/>
        </w:numPr>
        <w:suppressAutoHyphens/>
        <w:autoSpaceDN w:val="0"/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następujące terminy:</w:t>
      </w:r>
    </w:p>
    <w:p w:rsid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ozpoczęcia robót: </w:t>
      </w:r>
      <w:r w:rsidR="001C473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dzień przekazania </w:t>
      </w:r>
      <w:r w:rsidR="007C36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71790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robót.</w:t>
      </w:r>
      <w:r w:rsidR="003553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D53" w:rsidRP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70397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ykonania przedmiotu</w:t>
      </w:r>
      <w:r w:rsidR="0071790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F3760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</w:t>
      </w:r>
      <w:r w:rsidR="00B838E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  <w:r w:rsidR="006D4AA8" w:rsidRPr="006D4AA8">
        <w:t xml:space="preserve"> </w:t>
      </w:r>
      <w:r w:rsidR="004A789D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do</w:t>
      </w:r>
      <w:r w:rsidR="0077154F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="00F33645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30 czerwca 2023 r</w:t>
      </w:r>
    </w:p>
    <w:p w:rsidR="00611F66" w:rsidRPr="00641276" w:rsidRDefault="00611F66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przekaże Wykonawcy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</w:t>
      </w:r>
      <w:r w:rsidR="00EF7846">
        <w:rPr>
          <w:rFonts w:ascii="Times New Roman" w:eastAsia="SimSun" w:hAnsi="Times New Roman"/>
          <w:kern w:val="3"/>
          <w:sz w:val="24"/>
          <w:szCs w:val="24"/>
          <w:lang w:bidi="en-US"/>
        </w:rPr>
        <w:t>5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od daty zawarcia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wykonania przedmiotu umowy, o którym mowa w ust. 1, uważa się za dotrzymany jeżeli zostanie on odebrany zgodnie z § 11, w terminie określonym w ust. 1 pkt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co zostanie potwierdzone protokołem odbioru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podpisanym przez upoważnionych przedstawicieli stron umowy.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Poszczególne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5D4D4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terminy ich wykonania oraz wynagrodzenie ofertowe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wyszczególnione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 określa harmonogram </w:t>
      </w:r>
      <w:r w:rsidR="007961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stanowiący 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 do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zwany dalej harmonogramem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zatwierdzony przez Zamawiającego.</w:t>
      </w:r>
      <w:r w:rsidR="0074398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CA0E6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dopuszczają możliwość zmiany terminów pośrednich ujętych w harmonogramie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5A4C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takiej sytuacji Wykonawca zobowiązany jest do aktualizowania harmonogramu. </w:t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ta nie wymaga zmiany umowy. Zmiana harmonogramu j. w. wymaga formy pisemnej i powinna być dołączona do protokołu odbioru robót.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terminy pośrednie uważa się terminy inne ni</w:t>
      </w:r>
      <w:r w:rsidR="005F0F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określone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 1.</w:t>
      </w:r>
    </w:p>
    <w:p w:rsidR="00DE36DB" w:rsidRPr="00655176" w:rsidRDefault="006555A6" w:rsidP="00655176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Ilekroć w umowie jest mowa o dniach roboczych, to uważa się dzień od poniedziałk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6B676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piątku z wyłączeniem dni ustawowo wolnych od pracy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E86BE1" w:rsidRPr="007A1A41" w:rsidRDefault="00E86BE1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3</w:t>
      </w:r>
    </w:p>
    <w:p w:rsidR="00BB2FF1" w:rsidRPr="00641276" w:rsidRDefault="008B3E94" w:rsidP="00BB2FF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WYNAGRODZENIE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Wysokość wynagrodzenia wykonawcy, </w:t>
      </w:r>
      <w:r w:rsidR="00C65208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za wykonanie przedmiotu umowy,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ustalona</w:t>
      </w:r>
      <w:r w:rsidRPr="00641276">
        <w:rPr>
          <w:rFonts w:ascii="Times New Roman" w:hAnsi="Times New Roman"/>
          <w:sz w:val="24"/>
          <w:szCs w:val="24"/>
        </w:rPr>
        <w:t xml:space="preserve"> w oparciu </w:t>
      </w:r>
      <w:r w:rsidR="001E47CD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o ofertę wykonawcy wynosi:</w:t>
      </w:r>
      <w:r w:rsidRPr="00641276">
        <w:rPr>
          <w:rFonts w:ascii="Times New Roman" w:hAnsi="Times New Roman"/>
          <w:b/>
          <w:sz w:val="24"/>
          <w:szCs w:val="24"/>
        </w:rPr>
        <w:t xml:space="preserve"> </w:t>
      </w:r>
      <w:r w:rsidRPr="006D4AA8">
        <w:rPr>
          <w:rFonts w:ascii="Times New Roman" w:hAnsi="Times New Roman"/>
          <w:b/>
          <w:sz w:val="24"/>
          <w:szCs w:val="24"/>
        </w:rPr>
        <w:t>netto:</w:t>
      </w:r>
      <w:r w:rsidRPr="00641276">
        <w:rPr>
          <w:rFonts w:ascii="Times New Roman" w:hAnsi="Times New Roman"/>
          <w:sz w:val="24"/>
          <w:szCs w:val="24"/>
        </w:rPr>
        <w:t xml:space="preserve">  ………</w:t>
      </w:r>
      <w:r w:rsidR="00D1561B" w:rsidRPr="00641276">
        <w:rPr>
          <w:rFonts w:ascii="Times New Roman" w:hAnsi="Times New Roman"/>
          <w:sz w:val="24"/>
          <w:szCs w:val="24"/>
        </w:rPr>
        <w:t>..</w:t>
      </w:r>
      <w:r w:rsidRPr="00641276">
        <w:rPr>
          <w:rFonts w:ascii="Times New Roman" w:hAnsi="Times New Roman"/>
          <w:sz w:val="24"/>
          <w:szCs w:val="24"/>
        </w:rPr>
        <w:t>……… zł,</w:t>
      </w:r>
      <w:r w:rsidRPr="00641276">
        <w:rPr>
          <w:rFonts w:ascii="Times New Roman" w:hAnsi="Times New Roman"/>
          <w:b/>
          <w:sz w:val="24"/>
          <w:szCs w:val="24"/>
        </w:rPr>
        <w:t xml:space="preserve"> brutto: ………………. zł </w:t>
      </w:r>
      <w:r w:rsidR="00C65208" w:rsidRPr="00641276">
        <w:rPr>
          <w:rFonts w:ascii="Times New Roman" w:hAnsi="Times New Roman"/>
          <w:sz w:val="24"/>
          <w:szCs w:val="24"/>
        </w:rPr>
        <w:t>(</w:t>
      </w:r>
      <w:r w:rsidR="00D1561B" w:rsidRPr="00641276">
        <w:rPr>
          <w:rFonts w:ascii="Times New Roman" w:hAnsi="Times New Roman"/>
          <w:sz w:val="24"/>
          <w:szCs w:val="24"/>
        </w:rPr>
        <w:t>słownie: …………………………..…....…..), z uwzględnieniem poniższych postanowień.</w:t>
      </w:r>
    </w:p>
    <w:p w:rsidR="00D1561B" w:rsidRPr="00641276" w:rsidRDefault="00D1561B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Wynagrodzenie za wykonanie przedmiotu umowy obejmuje wszystkie koszty niezbędne do jego wykonania. 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Ilekroć w umowie jest mowa o wynagrodzeniu należy </w:t>
      </w:r>
      <w:r w:rsidR="00D1561B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przez to rozumieć wynagrodzenie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brutto określone w ust. 1.</w:t>
      </w:r>
    </w:p>
    <w:p w:rsidR="00123BBE" w:rsidRPr="00086414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lastRenderedPageBreak/>
        <w:t>W r</w:t>
      </w:r>
      <w:r w:rsidR="00ED3ABD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azie gdy podczas realizacji robó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okaże się</w:t>
      </w:r>
      <w:r w:rsidR="00F33645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ż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e nie jest kon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ieczne wykonanie wszystkich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określonych w dokumentacji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 której mowa w 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§ 1 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ust.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086414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4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to wykonawcy przysługuje wynagrodzenie pomnie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jszone o koszt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niewykonanych.</w:t>
      </w:r>
    </w:p>
    <w:p w:rsidR="00123BBE" w:rsidRPr="00F7411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</w:pP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Koszt robót niewykonanych zostanie u</w:t>
      </w:r>
      <w:r w:rsidR="008A1920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stalony na podstawie kosztorysu, o którym mowa </w:t>
      </w:r>
      <w:r w:rsidR="00E1159A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br/>
      </w:r>
      <w:r w:rsidR="008E210B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w § 6 ust. 2 pkt</w:t>
      </w:r>
      <w:r w:rsidR="005F082E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 9</w:t>
      </w: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.</w:t>
      </w:r>
    </w:p>
    <w:p w:rsidR="00123BBE" w:rsidRPr="00641276" w:rsidRDefault="008A1920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razie zmian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umowy, z uwagi na 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konieczność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wykonan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ia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robót określonych w art.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455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, 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  <w:t xml:space="preserve">ust. 1,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pkt. 3</w:t>
      </w:r>
      <w:r w:rsidR="001E47C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ustawy Prawo zamówień p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ublicznych r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ozliczenie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tych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robót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nastąpi w oparciu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 ceny jednostkowe robót zawarte w kosztorysie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o którym mowa w § 6 ust.</w:t>
      </w:r>
      <w:r w:rsidR="006D1520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2 pkt. 9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lub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 przypadku braku takiej ceny na podstawie kosztorysu opracowanego na bazie nośników cen, </w:t>
      </w:r>
      <w:r w:rsidR="00123BBE" w:rsidRPr="00641276">
        <w:rPr>
          <w:rFonts w:ascii="Times New Roman" w:hAnsi="Times New Roman"/>
          <w:sz w:val="24"/>
          <w:szCs w:val="24"/>
        </w:rPr>
        <w:t xml:space="preserve">na podstawie których sporządzono kosztorys:  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stawka roboczogodziny: ….…..zł/r-g,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ogólne: ….…..% (od  R+S),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zakupu materiałów: ………… % (do M),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zysk …..…. % (do R+S+KO</w:t>
      </w:r>
      <w:r w:rsidRPr="00641276">
        <w:rPr>
          <w:rFonts w:ascii="Times New Roman" w:hAnsi="Times New Roman"/>
          <w:sz w:val="24"/>
          <w:szCs w:val="24"/>
          <w:vertAlign w:val="subscript"/>
        </w:rPr>
        <w:t>R</w:t>
      </w:r>
      <w:r w:rsidRPr="00641276">
        <w:rPr>
          <w:rFonts w:ascii="Times New Roman" w:hAnsi="Times New Roman"/>
          <w:sz w:val="24"/>
          <w:szCs w:val="24"/>
        </w:rPr>
        <w:t>+KO</w:t>
      </w:r>
      <w:r w:rsidRPr="00641276">
        <w:rPr>
          <w:rFonts w:ascii="Times New Roman" w:hAnsi="Times New Roman"/>
          <w:sz w:val="24"/>
          <w:szCs w:val="24"/>
          <w:vertAlign w:val="subscript"/>
        </w:rPr>
        <w:t>S</w:t>
      </w:r>
      <w:r w:rsidRPr="00641276">
        <w:rPr>
          <w:rFonts w:ascii="Times New Roman" w:hAnsi="Times New Roman"/>
          <w:sz w:val="24"/>
          <w:szCs w:val="24"/>
        </w:rPr>
        <w:t>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</w:t>
      </w:r>
      <w:r w:rsidRPr="00641276">
        <w:rPr>
          <w:rFonts w:ascii="Times New Roman" w:hAnsi="Times New Roman"/>
          <w:sz w:val="24"/>
          <w:szCs w:val="24"/>
        </w:rPr>
        <w:t>odatek VAT: ……… %.</w:t>
      </w:r>
    </w:p>
    <w:p w:rsidR="00123BBE" w:rsidRPr="00641276" w:rsidRDefault="00123BBE" w:rsidP="00123BBE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oraz udokumentowanych cen materiałów nie wyższych niż średnie ceny materiałów</w:t>
      </w:r>
      <w:r w:rsidR="00D10023" w:rsidRPr="00641276">
        <w:rPr>
          <w:rFonts w:ascii="Times New Roman" w:hAnsi="Times New Roman"/>
          <w:sz w:val="24"/>
          <w:szCs w:val="24"/>
        </w:rPr>
        <w:t xml:space="preserve">, sprzętu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 xml:space="preserve">i transportu </w:t>
      </w:r>
      <w:r w:rsidRPr="00641276">
        <w:rPr>
          <w:rFonts w:ascii="Times New Roman" w:hAnsi="Times New Roman"/>
          <w:sz w:val="24"/>
          <w:szCs w:val="24"/>
        </w:rPr>
        <w:t xml:space="preserve">dla województwa podkarpackiego opublikowane w </w:t>
      </w:r>
      <w:r w:rsidR="00D10023" w:rsidRPr="00641276">
        <w:rPr>
          <w:rFonts w:ascii="Times New Roman" w:hAnsi="Times New Roman"/>
          <w:sz w:val="24"/>
          <w:szCs w:val="24"/>
        </w:rPr>
        <w:t xml:space="preserve">ostatnim obowiązującym </w:t>
      </w:r>
      <w:r w:rsidRPr="00641276">
        <w:rPr>
          <w:rFonts w:ascii="Times New Roman" w:hAnsi="Times New Roman"/>
          <w:sz w:val="24"/>
          <w:szCs w:val="24"/>
        </w:rPr>
        <w:t xml:space="preserve">Wydawnictwie </w:t>
      </w:r>
      <w:proofErr w:type="spellStart"/>
      <w:r w:rsidRPr="00641276">
        <w:rPr>
          <w:rFonts w:ascii="Times New Roman" w:hAnsi="Times New Roman"/>
          <w:sz w:val="24"/>
          <w:szCs w:val="24"/>
        </w:rPr>
        <w:t>Sekocenbud</w:t>
      </w:r>
      <w:proofErr w:type="spellEnd"/>
      <w:r w:rsidRPr="00641276">
        <w:rPr>
          <w:rFonts w:ascii="Times New Roman" w:hAnsi="Times New Roman"/>
          <w:sz w:val="24"/>
          <w:szCs w:val="24"/>
        </w:rPr>
        <w:t xml:space="preserve"> </w:t>
      </w:r>
      <w:r w:rsidR="00D10023" w:rsidRPr="00641276">
        <w:rPr>
          <w:rFonts w:ascii="Times New Roman" w:hAnsi="Times New Roman"/>
          <w:sz w:val="24"/>
          <w:szCs w:val="24"/>
        </w:rPr>
        <w:t>oraz nakładów rzeczowych określonych w Katalogach Nakładów Rzeczowych (KNR).</w:t>
      </w:r>
      <w:r w:rsidRPr="00641276">
        <w:rPr>
          <w:rFonts w:ascii="Times New Roman" w:hAnsi="Times New Roman"/>
          <w:sz w:val="24"/>
          <w:szCs w:val="24"/>
        </w:rPr>
        <w:t xml:space="preserve"> W przypadku braku powyższych danych ceny uzgodnione zostaną przez strony umowy.</w:t>
      </w:r>
      <w:r w:rsidR="00D10023" w:rsidRPr="00641276">
        <w:rPr>
          <w:rFonts w:ascii="Times New Roman" w:hAnsi="Times New Roman"/>
          <w:sz w:val="24"/>
          <w:szCs w:val="24"/>
        </w:rPr>
        <w:t xml:space="preserve"> Wykonanie robót będzie możliwe po wyrażeniu zgody przez Zamawiającego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>w formie pisemnej</w:t>
      </w:r>
      <w:r w:rsidR="00641276" w:rsidRPr="00641276">
        <w:rPr>
          <w:rFonts w:ascii="Times New Roman" w:hAnsi="Times New Roman"/>
          <w:sz w:val="24"/>
          <w:szCs w:val="24"/>
        </w:rPr>
        <w:t xml:space="preserve">. 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Przyjęta stawka VAT do ustalenia wynagrodzenia ustalona została w oparciu o przepisy ustawy o podatku VAT od towarów i usług obowiązujące w dniu złożenia oferty.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kern w:val="2"/>
          <w:sz w:val="24"/>
          <w:szCs w:val="24"/>
        </w:rPr>
        <w:t>Przy wystawianiu faktur, zostanie zastosowana stawka podatku od towarów i usług obowiązująca w dniu jej wystawienia (w dniu powstania obowiązku podatkowego).</w:t>
      </w:r>
    </w:p>
    <w:p w:rsidR="00F84BCD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Wykonawca nie może dokonać przelewu </w:t>
      </w:r>
      <w:r w:rsidR="00F84BC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przysługującej mu 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wierzytelności </w:t>
      </w:r>
      <w:r w:rsidR="006D1520">
        <w:rPr>
          <w:rFonts w:ascii="Times New Roman" w:hAnsi="Times New Roman" w:cs="Times New Roman"/>
          <w:kern w:val="2"/>
          <w:sz w:val="24"/>
          <w:szCs w:val="24"/>
          <w:lang w:val="pl-PL"/>
        </w:rPr>
        <w:br/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od Zamawiającego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</w:p>
    <w:p w:rsidR="006C7593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Rozliczenie Wykonawcy za roboty będzie się odbywało na podstawie</w:t>
      </w:r>
      <w:r w:rsidR="00484C0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031985">
        <w:rPr>
          <w:rFonts w:ascii="Times New Roman" w:hAnsi="Times New Roman" w:cs="Times New Roman"/>
          <w:kern w:val="2"/>
          <w:sz w:val="24"/>
          <w:szCs w:val="24"/>
          <w:lang w:val="pl-PL"/>
        </w:rPr>
        <w:t>jednej faktury częściowej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oraz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faktury końcowej.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Faktur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będzie mogła być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wystawian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koniec pierwszego kwartału 2023 r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="00C7509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5B359C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>odstawą wystawienia faktur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y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ej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będzie pro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tokół odbioru częściowego robót, </w:t>
      </w:r>
      <w:r w:rsidR="007D3396" w:rsidRPr="00641276">
        <w:rPr>
          <w:rFonts w:ascii="Times New Roman" w:hAnsi="Times New Roman" w:cs="Times New Roman"/>
          <w:sz w:val="24"/>
          <w:szCs w:val="24"/>
          <w:lang w:val="pl-PL"/>
        </w:rPr>
        <w:br/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którym </w:t>
      </w:r>
      <w:r w:rsidR="00762BA2" w:rsidRPr="00641276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9C3AFD">
        <w:rPr>
          <w:rFonts w:ascii="Times New Roman" w:hAnsi="Times New Roman" w:cs="Times New Roman"/>
          <w:sz w:val="24"/>
          <w:szCs w:val="24"/>
          <w:lang w:val="pl-PL"/>
        </w:rPr>
        <w:t>nspektor ze strony Zamawiają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cego i Kierownik </w:t>
      </w:r>
      <w:r w:rsidR="008F7A07">
        <w:rPr>
          <w:rFonts w:ascii="Times New Roman" w:hAnsi="Times New Roman" w:cs="Times New Roman"/>
          <w:sz w:val="24"/>
          <w:szCs w:val="24"/>
          <w:lang w:val="pl-PL"/>
        </w:rPr>
        <w:t>robót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ze strony Wykonawcy określą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rzeczywiste wykonanie i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procentowe zaawansowanie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danym okresie rozliczeniowym,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>każdego z wykonanych elementów robót zgodnie z harmonogramem.</w:t>
      </w:r>
    </w:p>
    <w:p w:rsidR="005B359C" w:rsidRPr="00641276" w:rsidRDefault="00735E1F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Podstawą</w:t>
      </w:r>
      <w:r w:rsidR="008727F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wystawienia faktury końcowej jest protokół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wykonanych robót</w:t>
      </w:r>
      <w:r w:rsidR="000939C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i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protokół odbioru końcowego </w:t>
      </w:r>
      <w:r w:rsidR="00B653F5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przedmiotu umowy.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kern w:val="2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Termin płatności faktur wynosi do 30 dni licząc od daty otrzymania przez Zamawiającego łącznie: faktury wraz z podpisanym protokołem odbioru robót oraz dowodów na spełnienie przez Wykonaw</w:t>
      </w:r>
      <w:r w:rsidR="00D45B31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cę wymogów określonych w ust. </w:t>
      </w:r>
      <w:r w:rsidR="0088616A">
        <w:rPr>
          <w:rFonts w:ascii="Times New Roman" w:hAnsi="Times New Roman" w:cs="Times New Roman"/>
          <w:kern w:val="2"/>
          <w:sz w:val="24"/>
          <w:szCs w:val="24"/>
          <w:lang w:val="pl-PL"/>
        </w:rPr>
        <w:t>1</w:t>
      </w:r>
      <w:r w:rsidR="00E86BE1">
        <w:rPr>
          <w:rFonts w:ascii="Times New Roman" w:hAnsi="Times New Roman" w:cs="Times New Roman"/>
          <w:kern w:val="2"/>
          <w:sz w:val="24"/>
          <w:szCs w:val="24"/>
          <w:lang w:val="pl-PL"/>
        </w:rPr>
        <w:t>6</w:t>
      </w:r>
      <w:r w:rsidR="00276BB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8B3E94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kern w:val="2"/>
          <w:sz w:val="24"/>
          <w:szCs w:val="24"/>
        </w:rPr>
        <w:t>Faktury będą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B1175C" w:rsidRPr="00641276">
        <w:rPr>
          <w:rFonts w:ascii="Times New Roman" w:hAnsi="Times New Roman"/>
          <w:kern w:val="2"/>
          <w:sz w:val="24"/>
          <w:szCs w:val="24"/>
        </w:rPr>
        <w:t>płatne przelewem na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Pr="00641276">
        <w:rPr>
          <w:rFonts w:ascii="Times New Roman" w:hAnsi="Times New Roman"/>
          <w:kern w:val="2"/>
          <w:sz w:val="24"/>
          <w:szCs w:val="24"/>
        </w:rPr>
        <w:t>konto Wykonawcy w bank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>u …………………</w:t>
      </w:r>
      <w:r w:rsidR="00E530F9" w:rsidRPr="00641276">
        <w:rPr>
          <w:rFonts w:ascii="Times New Roman" w:hAnsi="Times New Roman"/>
          <w:kern w:val="2"/>
          <w:sz w:val="24"/>
          <w:szCs w:val="24"/>
        </w:rPr>
        <w:t>……</w:t>
      </w:r>
      <w:r w:rsidR="00735E1F" w:rsidRPr="00641276">
        <w:rPr>
          <w:rFonts w:ascii="Times New Roman" w:hAnsi="Times New Roman"/>
          <w:kern w:val="2"/>
          <w:sz w:val="24"/>
          <w:szCs w:val="24"/>
        </w:rPr>
        <w:t xml:space="preserve"> nr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 xml:space="preserve"> konta …..………………</w:t>
      </w:r>
      <w:r w:rsidRPr="00641276">
        <w:rPr>
          <w:rFonts w:ascii="Times New Roman" w:hAnsi="Times New Roman"/>
          <w:kern w:val="2"/>
          <w:sz w:val="24"/>
          <w:szCs w:val="24"/>
        </w:rPr>
        <w:t>.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Faktura będzie wystawiona na Zamawiającego: Nabywca – 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Gmina Miasto Rzeszów –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>l. Rynek 1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064 Rzeszów, NIP: 813-00-08-613, Odbiorca faktury - płatnik – Urząd Miasta Rze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szowa – Wydział Inwestycji,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 xml:space="preserve">l. </w:t>
      </w:r>
      <w:r w:rsidR="00655176">
        <w:rPr>
          <w:rFonts w:ascii="Times New Roman" w:hAnsi="Times New Roman"/>
          <w:bCs/>
          <w:sz w:val="24"/>
          <w:szCs w:val="24"/>
        </w:rPr>
        <w:t>Grunwaldzka 38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</w:t>
      </w:r>
      <w:r w:rsidR="00655176">
        <w:rPr>
          <w:rFonts w:ascii="Times New Roman" w:hAnsi="Times New Roman"/>
          <w:bCs/>
          <w:sz w:val="24"/>
          <w:szCs w:val="24"/>
        </w:rPr>
        <w:t>8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 Rzeszów. 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>Zmiana numeru rachunku bankowego wymaga aneksu</w:t>
      </w:r>
      <w:r w:rsidR="00CE72D9" w:rsidRPr="00641276">
        <w:rPr>
          <w:rFonts w:ascii="Times New Roman" w:hAnsi="Times New Roman"/>
          <w:kern w:val="2"/>
          <w:sz w:val="24"/>
          <w:szCs w:val="24"/>
        </w:rPr>
        <w:t xml:space="preserve"> do umowy. </w:t>
      </w:r>
    </w:p>
    <w:p w:rsidR="005F0FDC" w:rsidRPr="00641276" w:rsidRDefault="0088616A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kern w:val="2"/>
          <w:sz w:val="24"/>
          <w:szCs w:val="24"/>
          <w:lang w:val="pl-PL"/>
        </w:rPr>
        <w:t>Z zastrzeżeniem ust. 20 i 2</w:t>
      </w:r>
      <w:r w:rsidR="00E86BE1">
        <w:rPr>
          <w:rFonts w:ascii="Times New Roman" w:hAnsi="Times New Roman" w:cs="Times New Roman"/>
          <w:kern w:val="2"/>
          <w:sz w:val="24"/>
          <w:szCs w:val="24"/>
          <w:lang w:val="pl-PL"/>
        </w:rPr>
        <w:t>4</w:t>
      </w:r>
      <w:r w:rsidR="009A578C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wa</w:t>
      </w:r>
      <w:r w:rsidR="008B3E94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runkiem</w:t>
      </w:r>
      <w:r w:rsidR="006B676E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,</w:t>
      </w:r>
      <w:r w:rsidR="008B3E94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zapłaty przez Zamawiającego drugiej i następnych części należnego wynagrodzenia za odebrane roboty budowlane jest przedstawienie Zamawiającemu przez Wykonawcę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następujących dowodów zapłaty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</w:t>
      </w:r>
      <w:r w:rsidR="00484C02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wymagalnego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wynagrodzenia Podwykonawcom i dalszym Podwykonawcom,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biorącym udział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w realizacji odebranych robót budowlanych:</w:t>
      </w:r>
    </w:p>
    <w:p w:rsidR="005B359C" w:rsidRPr="00641276" w:rsidRDefault="00C206BC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</w:t>
      </w:r>
      <w:r w:rsidR="005F0F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</w:t>
      </w:r>
      <w:r w:rsidR="008B3E94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ryginałów oświadczeń każdego z Podwykonawców oraz dalszych Podwykonawców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o treści zgodnej ze wzorem stanowiącym załącznik nr 2 do umowy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, przy czym każde z tych oświadczeń powinno być wystawione na dzień przypadający nie wcześniej aniżeli na następny dzień po podpisaniu przez Strony protokołu wykonanych robót, w związku z wykonaniem których oświadczenia te są składane,</w:t>
      </w:r>
    </w:p>
    <w:p w:rsidR="00735E1F" w:rsidRPr="00641276" w:rsidRDefault="00DF6936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potwierdzenia 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przelewu kwot zapłaconych przez Wykonawcę każdemu z Podwykonawców oraz dalszych Podwykonawców wraz z kopiami faktur na pod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stawie których dokonano zapłaty</w:t>
      </w:r>
      <w:r w:rsidR="009A57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4A4E33" w:rsidRPr="00641276" w:rsidRDefault="008B3E94" w:rsidP="006B0577">
      <w:pPr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Doku</w:t>
      </w:r>
      <w:r w:rsidR="00D45B31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menty składane zgodnie z ust. 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1</w:t>
      </w:r>
      <w:r w:rsidR="00E86BE1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drugiego protokołu odbioru powinny dokumentować również zakres objęty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pierwszym protokołem odbioru.</w:t>
      </w:r>
    </w:p>
    <w:p w:rsidR="00F12608" w:rsidRPr="00641276" w:rsidRDefault="00F12608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Wykonawca jest zobowiązany do zapłaty wynagrodzenia należnego Podwykonawcy, zaś Podwykonawca dalszemu Podwykonawcy w terminach płatności określonych w danej umowie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  <w:t xml:space="preserve">o podwykonawstwo, nie dłużej jednak niż 30 dni od dnia doręczenia Wykonawcy, </w:t>
      </w:r>
      <w:r w:rsidR="007A3493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Podwykonawcy faktury lub rachunku, potwierdzającego wykonanie zleconych Podwykonawcy l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 dalszemu Podwykonawcy robót.</w:t>
      </w:r>
    </w:p>
    <w:p w:rsidR="00B9390F" w:rsidRPr="00641276" w:rsidRDefault="00B9390F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W przypadku nieprzedstawienia przez wykonawcę wszystkich dowodów zapłaty, o których mowa w ust. 1</w:t>
      </w:r>
      <w:r w:rsidR="00E86BE1">
        <w:rPr>
          <w:rFonts w:ascii="Times New Roman" w:hAnsi="Times New Roman"/>
          <w:sz w:val="24"/>
          <w:szCs w:val="24"/>
        </w:rPr>
        <w:t>6</w:t>
      </w:r>
      <w:r w:rsidRPr="00641276">
        <w:rPr>
          <w:rFonts w:ascii="Times New Roman" w:hAnsi="Times New Roman"/>
          <w:sz w:val="24"/>
          <w:szCs w:val="24"/>
        </w:rPr>
        <w:t xml:space="preserve"> Zamawiający wystąpi do podwykonawców lub dalszych podwykonawców którzy </w:t>
      </w:r>
      <w:r w:rsidRPr="00641276">
        <w:rPr>
          <w:rFonts w:ascii="Times New Roman" w:hAnsi="Times New Roman"/>
          <w:sz w:val="24"/>
          <w:szCs w:val="24"/>
        </w:rPr>
        <w:lastRenderedPageBreak/>
        <w:t>zawar</w:t>
      </w:r>
      <w:r w:rsidR="006742DC">
        <w:rPr>
          <w:rFonts w:ascii="Times New Roman" w:hAnsi="Times New Roman"/>
          <w:sz w:val="24"/>
          <w:szCs w:val="24"/>
        </w:rPr>
        <w:t>li zaakceptowaną przez Zamawiają</w:t>
      </w:r>
      <w:r w:rsidRPr="00641276">
        <w:rPr>
          <w:rFonts w:ascii="Times New Roman" w:hAnsi="Times New Roman"/>
          <w:sz w:val="24"/>
          <w:szCs w:val="24"/>
        </w:rPr>
        <w:t>cego umowę o podwykonawstwo której przedmiotem są roboty budowlane, lub który zawarł przedłożoną Zamawiającemu umowę o podwykonawstwo, której przedmiotem są dostawy lub usługi o potwierdzenie czy wykonawca uiścił należne im wynagrodzenie</w:t>
      </w:r>
      <w:r w:rsidR="00FD5153" w:rsidRPr="00641276">
        <w:rPr>
          <w:rFonts w:ascii="Times New Roman" w:hAnsi="Times New Roman"/>
          <w:sz w:val="24"/>
          <w:szCs w:val="24"/>
        </w:rPr>
        <w:t xml:space="preserve"> wymagalne</w:t>
      </w:r>
      <w:r w:rsidR="00276BBD" w:rsidRPr="00641276">
        <w:rPr>
          <w:rFonts w:ascii="Times New Roman" w:hAnsi="Times New Roman"/>
          <w:sz w:val="24"/>
          <w:szCs w:val="24"/>
        </w:rPr>
        <w:t>.</w:t>
      </w:r>
    </w:p>
    <w:p w:rsidR="002053A5" w:rsidRPr="00641276" w:rsidRDefault="002053A5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Zamawiający dokonuje bezpośredniej za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płaty wymagalnego wynagrodzenia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przysługującego Podwykonawcy lub dalszemu Podwykona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wcy, który zawarł zaakceptowaną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przez Zamawiającego umowę o podwykonawstwo, której przedmiotem są roboty budowlane, lub który zawarł przedłożoną Zamawiającemu umowę o podwykonawstwo, której prz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usługi,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uchylenia się od obowiązku zapłaty odpowiednio przez Wykonawcę, Podwykonawcę lub dalszego Podwykonawcę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zamówienia na roboty budowlane.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Wynagr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odzenie, o którym mowa w ust. 2</w:t>
      </w:r>
      <w:r w:rsidR="00E86BE1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dotyczy wyłącznie należności powstałych po zaakceptowaniu przez Zamawiającego umowy o podwykonawstwo, której przedmiotem są roboty budowlane lub po przedłożeniu Zamawiającemu poświadczonej za zgodność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 oryginałem kopii umowy o podwykonawstwo, której prz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zasadności bezpośredniej zapłaty wynagrodzenia Podwykonawcy lub dalszemu Podwykonawcy w terminie 7 d</w:t>
      </w:r>
      <w:r w:rsidR="00276B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 od dnia doręczenia wezwania.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przypadku zgłoszeni</w:t>
      </w:r>
      <w:r w:rsidR="0088616A">
        <w:rPr>
          <w:rFonts w:ascii="Times New Roman" w:eastAsia="SimSun" w:hAnsi="Times New Roman"/>
          <w:kern w:val="2"/>
          <w:sz w:val="24"/>
          <w:szCs w:val="24"/>
          <w:lang w:bidi="en-US"/>
        </w:rPr>
        <w:t>a uwag, o których mowa w ust. 2</w:t>
      </w:r>
      <w:r w:rsidR="00E86BE1">
        <w:rPr>
          <w:rFonts w:ascii="Times New Roman" w:eastAsia="SimSun" w:hAnsi="Times New Roman"/>
          <w:kern w:val="2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 w te</w:t>
      </w:r>
      <w:r w:rsidR="003E0C72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rminie 7 dni od dnia doręczenia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odpowiedzi na wezwanie, Zamawiający może: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nie dokonać bezpośredniej zapłaty wynagrodzenia Podwykonawcy lub dalszemu Podwykonawcy, jeżeli Wykonawca wykaże niezasadność takiej zapłaty, albo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złożyć do depozytu sądowego kwotę potrzebną na pokrycie wynagrodzenia Podwykonawcy lub dalszemu Podwykonawcy w przypadku istnienia zasadniczej wątpliwości Zamawiającego </w:t>
      </w:r>
      <w:r w:rsidR="00D75044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co do wysokości należnej zapłaty lub podmiotu, któremu płatność się należy,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dokonać bezpośredniej zapłaty wynagrodzenia Podwykonawcy lub dalszemu Podwykonawcy, jeżeli Podwykonawca lub dalszy Podwykonawca wykaże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zasadność takiej zapłaty.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 przypadku dokonania bezpośredniej zapłaty Podwykonawcy lub dalszemu Podwykonawcy Zamawiający potrąca kwotę wypłaconego wynagrodzenia z wyna</w:t>
      </w:r>
      <w:r w:rsidR="000B7AB7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grodzenia należnego</w:t>
      </w:r>
      <w:r w:rsidR="00377E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Wykonawcy, zaś pozostałą część wynagrodzenia wynikającego z faktury przekazuje wykonawcy</w:t>
      </w:r>
      <w:r w:rsidR="00135E1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E86BE1" w:rsidRPr="00B827A9" w:rsidRDefault="002053A5" w:rsidP="00E86BE1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Konieczność wielokrotnego dokonywania bezpośredniej zapłaty Podwykonawcy lub dalszemu Podwyk</w:t>
      </w:r>
      <w:r w:rsidR="00803076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onawcy, o których mowa w ust. 2</w:t>
      </w:r>
      <w:r w:rsidR="00E86BE1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, lub konieczność dokonania bezpośrednich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lastRenderedPageBreak/>
        <w:t>zapłat na sumę większą niż 5% wartości umowy w sprawie  zamówienia publicznego może  stanowić  podstawę do odstąpienia od  umowy w spraw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ie zamówienia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ublicznego przez Zamawiającego.</w:t>
      </w:r>
    </w:p>
    <w:p w:rsidR="008B3E94" w:rsidRPr="00641276" w:rsidRDefault="00CA0E64" w:rsidP="00234F69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</w:t>
      </w:r>
      <w:r w:rsidR="008B3E94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4</w:t>
      </w:r>
      <w:r w:rsidR="00277ECB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</w:t>
      </w:r>
    </w:p>
    <w:p w:rsidR="008B3E94" w:rsidRPr="00641276" w:rsidRDefault="008B3E94" w:rsidP="000425A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  <w:t>MATERIAŁY Z ROZBIÓRKI I DEMONTAŻU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St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rony określą w protokole jakie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materiały zosta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ły zdemontowane lub odzyskane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wyniku wykonania robó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t wyburzeniowych ze wskazaniem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ilości i jakości tych materiałów.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 Zamawiającego zobowiązany jest do wskazania Wykonawcy dalszego przeznaczenia zdemontowanych lub wyburzonych materiałów (np. przekazanie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złomowania, utylizacji, wywiezienia na wysypisko od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padów/śmieci lub przeznaczenie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ponownego wbudowania bądź zagospodarowania itp.).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Wykonawca zobowiązany jest na własny koszt do:</w:t>
      </w:r>
    </w:p>
    <w:p w:rsidR="008B3E94" w:rsidRPr="00641276" w:rsidRDefault="008B3E94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1)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usunięcia poza </w:t>
      </w:r>
      <w:r w:rsidR="00D07BA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teren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materiałów z rozbiórki i demontażu, które nie nadają się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do ponownego wbudowania z poszanowaniem przepisów ustawy z dnia 14 gru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dnia 2012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58763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r.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o odpadach oraz ponosi odpowi</w:t>
      </w:r>
      <w:r w:rsidR="0037219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edzialność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za powyższe działania,</w:t>
      </w:r>
    </w:p>
    <w:p w:rsidR="008B3E94" w:rsidRPr="00641276" w:rsidRDefault="001750C0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segregacji materiałów zakwalifikowanych przez Przedstawiciela Zamawiającego 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j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ako surowiec wtórny,</w:t>
      </w:r>
      <w:r w:rsidR="00641276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</w:p>
    <w:p w:rsidR="008B3E94" w:rsidRPr="00641276" w:rsidRDefault="001750C0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3)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przetransportowania materiałów zakwalifikowanych jako surowiec wtórny do punktu surowców wtórnych,</w:t>
      </w:r>
    </w:p>
    <w:p w:rsidR="00AC7B17" w:rsidRPr="00641276" w:rsidRDefault="008B3E94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4) strzeżenia mienia z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odzysku, o którym mowa w ust.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 do czasu zadysponowania tego mienia przez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Zamawiającego.</w:t>
      </w:r>
    </w:p>
    <w:p w:rsidR="00E86BE1" w:rsidRPr="00B827A9" w:rsidRDefault="00943FB9" w:rsidP="00B827A9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Na Wykonawcy ciąży obowiązek poinformowania przedstawicieli Zamawiającego wskazanych w §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5 o terminie i miejscu dostarczenia materiałów zakwalifikowanych jako surowiec wtórny do punktu surowców wtórnych </w:t>
      </w:r>
      <w:r w:rsidR="006731ED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co najmniej 2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dni robocze przed terminem planowanej dostawy.</w:t>
      </w:r>
    </w:p>
    <w:p w:rsidR="008B3E94" w:rsidRPr="00641276" w:rsidRDefault="008B3E94" w:rsidP="005F2E0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5</w:t>
      </w:r>
    </w:p>
    <w:p w:rsidR="008B3E94" w:rsidRPr="00641276" w:rsidRDefault="008B3E94" w:rsidP="005A227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PRZEDSTAWICIELE ZAMAWIAJĄCEGO I WYKONAWCY</w:t>
      </w:r>
    </w:p>
    <w:p w:rsidR="002C3125" w:rsidRPr="006D1520" w:rsidRDefault="008B3E94" w:rsidP="006B0577">
      <w:pPr>
        <w:numPr>
          <w:ilvl w:val="3"/>
          <w:numId w:val="32"/>
        </w:numPr>
        <w:tabs>
          <w:tab w:val="left" w:pos="284"/>
        </w:tabs>
        <w:suppressAutoHyphens/>
        <w:autoSpaceDN w:val="0"/>
        <w:spacing w:after="0" w:line="360" w:lineRule="auto"/>
        <w:ind w:left="142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Z ramienia Wykonawcy obowiązki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p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ełnić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bę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dzie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</w:t>
      </w:r>
      <w:r w:rsidR="00751BA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E72D9" w:rsidRPr="00641276" w:rsidRDefault="002C3125" w:rsidP="002C312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2.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upoważnia osoby wymienione w ust.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1. do dokonania odbiorów częściowych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końcowego robót wraz z rozliczeniem robót,</w:t>
      </w:r>
      <w:r w:rsidR="000065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§ 4.</w:t>
      </w:r>
    </w:p>
    <w:p w:rsidR="00B776E0" w:rsidRPr="00641276" w:rsidRDefault="006D1520" w:rsidP="006D1520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3. </w:t>
      </w:r>
      <w:r w:rsidR="00751BA5" w:rsidRPr="00641276">
        <w:rPr>
          <w:rFonts w:ascii="Times New Roman" w:eastAsia="Times New Roman" w:hAnsi="Times New Roman"/>
          <w:sz w:val="24"/>
          <w:szCs w:val="24"/>
          <w:lang w:bidi="en-US"/>
        </w:rPr>
        <w:t>O</w:t>
      </w:r>
      <w:r w:rsidR="000E1424" w:rsidRPr="00641276">
        <w:rPr>
          <w:rFonts w:ascii="Times New Roman" w:eastAsia="Times New Roman" w:hAnsi="Times New Roman"/>
          <w:sz w:val="24"/>
          <w:szCs w:val="24"/>
          <w:lang w:bidi="en-US"/>
        </w:rPr>
        <w:t>bowiązki inspektora nadzoru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inwestorskiego zwanego dalej „inspektorem”</w:t>
      </w:r>
      <w:r w:rsidR="00AC7EA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>pełnić będ</w:t>
      </w:r>
      <w:r>
        <w:rPr>
          <w:rFonts w:ascii="Times New Roman" w:eastAsia="Times New Roman" w:hAnsi="Times New Roman"/>
          <w:sz w:val="24"/>
          <w:szCs w:val="24"/>
          <w:lang w:bidi="en-US"/>
        </w:rPr>
        <w:t>zie ………………………………..</w:t>
      </w:r>
    </w:p>
    <w:p w:rsidR="00AD570E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4. 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Osoby, o których mowa w ust. 1 i 3 działają w granicach umocowania określ</w:t>
      </w:r>
      <w:r w:rsidR="00135E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onego w ustawie Prawo b</w:t>
      </w:r>
      <w:r w:rsidR="0058763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0E1424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jest zobowiązany przedłożyć Zamawiającemu propozycję z</w:t>
      </w:r>
      <w:r w:rsidR="00197A4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miany osoby określonej w ust. 1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 później niż 7 dni przed planowanym terminem zmiany.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do </w:t>
      </w:r>
      <w:r w:rsidR="004F79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wykazania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Zamawiającemu, że osoby mające pełnić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funkcję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spełniają wymagania określone w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76B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SWZ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Zmiana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5F082E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musi być 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aakceptowana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przez Zamawiającego. Dopiero po akceptacji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może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być dokonana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 wymaga 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 umowy.</w:t>
      </w:r>
    </w:p>
    <w:p w:rsidR="0053570F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6.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u</w:t>
      </w:r>
      <w:r w:rsidR="00E255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poważnia </w:t>
      </w:r>
      <w:r w:rsidR="006077F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osoby wymienione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do</w:t>
      </w:r>
      <w:r w:rsidR="004E23E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dokonania odbiorów częściowych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wraz z rozliczeniem robót,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§ 4 </w:t>
      </w:r>
      <w:r w:rsidR="00277A7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§ 6 ust. 1 pkt 1-3, 5.</w:t>
      </w:r>
    </w:p>
    <w:p w:rsidR="00182FD5" w:rsidRPr="00B827A9" w:rsidRDefault="006D1520" w:rsidP="00B827A9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strike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7.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zastrzega sobie prawo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zmiany osób wskazanych</w:t>
      </w:r>
      <w:r w:rsidR="001A3C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O 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dokonaniu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zmiany, Zamawiający powiadomi na piśmie Wykonawcę. Zmiana ta nie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wymaga zmiany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umowy.</w:t>
      </w:r>
    </w:p>
    <w:p w:rsidR="00E86BE1" w:rsidRDefault="00E86BE1" w:rsidP="0018046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18046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6</w:t>
      </w:r>
    </w:p>
    <w:p w:rsidR="005A0A06" w:rsidRPr="00641276" w:rsidRDefault="008B3E94" w:rsidP="00AE6DA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OBOW</w:t>
      </w:r>
      <w:r w:rsidR="005A0A0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IĄZKI WYKONAWCY I ZAMAWIAJĄCEGO</w:t>
      </w:r>
    </w:p>
    <w:p w:rsidR="003933EB" w:rsidRPr="00641276" w:rsidRDefault="008B3E94" w:rsidP="006B0577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5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obowiązków Zamawiającego należy: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przekazanie Wykonawcy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dokumentacji projektowej i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organizowanie narad roboczych na budowie,</w:t>
      </w:r>
    </w:p>
    <w:p w:rsidR="0017142B" w:rsidRPr="00641276" w:rsidRDefault="003933EB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wskazanie Wykonawcy dalszego przeznaczenia zdemontowanych lub wyburzonych materiałów,</w:t>
      </w:r>
    </w:p>
    <w:p w:rsidR="001E34D7" w:rsidRPr="00740B90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dokonanie czynności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przedmiotu umowy,</w:t>
      </w:r>
    </w:p>
    <w:p w:rsidR="001E34D7" w:rsidRPr="00641276" w:rsidRDefault="001E34D7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stawianie się w terminie i miejscu uzgodnionym z Wykonawcą celem nadzoru nad dokonywanymi czynnościami dostawy materiałów zakwalifikowanych jako surowiec wtórny oraz odbioru stosownych dokumentów z tytułu dokonanej sprzedaży.</w:t>
      </w:r>
    </w:p>
    <w:p w:rsidR="00812497" w:rsidRPr="00210153" w:rsidRDefault="003933EB" w:rsidP="006B0577">
      <w:pPr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obowiązków Wykonawcy należy: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opracowani</w:t>
      </w:r>
      <w:r w:rsidR="00187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planu BIOZ</w:t>
      </w:r>
      <w:r w:rsidR="000A19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dokumentacji budowy w tym dziennika</w:t>
      </w:r>
      <w:r w:rsidR="008C12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urządzeni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zagospodarowani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zabezpieczeni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oraz </w:t>
      </w:r>
      <w:r w:rsidR="005960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utrzymanie w/w składników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 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należytym stanie,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tym zabezpieczenie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 dostępem osób postronnych, wykonanie i utrzymanie ogrodzenia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dróg tymczasowych, dojazdów oraz zapewnienie dozoru budowy,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wykonanie przedmiotu umowy zgodnie z </w:t>
      </w:r>
      <w:r w:rsidR="00D650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umową,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dokumentacją projektową, Specyfikacjami Technicznymi Wykonania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Odbioru Robót, </w:t>
      </w:r>
      <w:r w:rsidR="002368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sztuką budowlaną, 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organizowania pracy zgodnie z warunkami bhp i socjalnymi określonymi w przepisach szczegółowych,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przeprowadzenie prób, sprawdzeń i badań, uzyskiwanie warunków, zgód i opinii niezbędnych do wykonywania</w:t>
      </w:r>
      <w:r w:rsidR="009852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doprowadzenia do należytego stanu i porządku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 wykonanych robotach,</w:t>
      </w:r>
    </w:p>
    <w:p w:rsidR="00F74116" w:rsidRDefault="008B3E94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uporządkowania terenu sąsiednich nieruchomości, jeżeli w związku z wykonywaną umową Wykonawca z nich korzystał, po wcześniejszym uzyskaniu zgody na wejście w teren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20334" w:rsidRPr="00F74116" w:rsidRDefault="00F74116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>
        <w:rPr>
          <w:rFonts w:ascii="Times New Roman" w:hAnsi="Times New Roman"/>
          <w:color w:val="000000"/>
          <w:kern w:val="24"/>
          <w:sz w:val="24"/>
          <w:szCs w:val="24"/>
          <w:u w:color="FFFFFF"/>
        </w:rPr>
        <w:t>dostarczenie</w:t>
      </w:r>
      <w:r w:rsidR="00120334" w:rsidRPr="00F74116">
        <w:rPr>
          <w:rFonts w:ascii="Times New Roman" w:hAnsi="Times New Roman"/>
          <w:kern w:val="24"/>
          <w:sz w:val="24"/>
          <w:szCs w:val="24"/>
          <w:u w:color="FFFFFF"/>
        </w:rPr>
        <w:t xml:space="preserve"> kosztorysu obejmującego wszelkie roboty konieczne do wykonania przedmiotu umowy zgodnie z projektem budowlanym, projektem wykonawczym i STWIORB najpóźniej do dnia zgłoszenia gotowości do pierwszego odbioru częściowego robót lub przed przedstawieniem projektu pierwszej umowy zawartej z podwykonawcą,</w:t>
      </w:r>
    </w:p>
    <w:p w:rsidR="00A87323" w:rsidRPr="00641276" w:rsidRDefault="00A8732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dostarczenie Zamawiającemu kompletu dokumentów odbiorowych określonych w §11 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="00E07632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ust. 7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.</w:t>
      </w:r>
      <w:r w:rsidR="004409B8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5D13B3" w:rsidRPr="00641276" w:rsidRDefault="005D13B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przedkładanie bieżących aktualizacji harmonogramu wg Załącznika nr 1 do umowy</w:t>
      </w:r>
      <w:r w:rsidR="006845E0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EC19EB" w:rsidRDefault="00A60969" w:rsidP="00EC19EB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podpisania stosownych umów z dostawcami mediów na potrzeby budowy i ponoszenia kosztów mediów aż do daty odbioru przedmiotu umowy w tym kosztów rozruchu i uruchomienia serwisowego urządzeń,</w:t>
      </w:r>
    </w:p>
    <w:p w:rsidR="003D7334" w:rsidRPr="003D7334" w:rsidRDefault="00AC7EAC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udostepnienia placu budowy innym Wykonawcom działającym na zlecenie Zamawiającego </w:t>
      </w:r>
      <w:r w:rsidR="000B0F5E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i realizując</w:t>
      </w:r>
      <w:r w:rsidR="003D2FFA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ych zamówienie na terenie robót</w:t>
      </w:r>
      <w:r w:rsidR="003D7334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AC7EAC" w:rsidRDefault="003D733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zapewnienie niezbędnej obsługi geodezyjnej, wytyczenie obiektów oraz wykonanie </w:t>
      </w: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i uzgodnienie inwentaryzacji geodezyjnej powykonawczej przedmiotu umowy i przekazanie Zamawiającemu w 3 egz. w wersji papierowej i 1 egz. w wersji elektronicznej</w:t>
      </w:r>
      <w:r w:rsidR="0020166E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0166E" w:rsidRPr="003D7334" w:rsidRDefault="0020166E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>prowadzenie robót ręcznych w rejonie korzeni drzew.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zobowiązuje się do um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ożliwienia wstępu na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pracownikom organów państwowego nadzoru budowlanego, do których należy wykonywanie zadań określonych ustawą Prawo budowlane.</w:t>
      </w:r>
    </w:p>
    <w:p w:rsidR="00380057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zobowiązuje się do zabezpieczenia robót na czas ewentualnych przerw </w:t>
      </w:r>
      <w:r w:rsidR="001003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realizacji.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Materiały użyte do wykonania przedmiotu umowy powinny odpowiadać, co do jakości, wymogom wyrobów dopuszczonych do obrotu i stosowania w budownic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twie stosownie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art. 10 ustawy Prawo budowlane. Na każde żądanie </w:t>
      </w:r>
      <w:r w:rsidR="0010113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przedstawiciela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 (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), Wykonawca zobowiązany jest okazać w stosunku do w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skazanych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deklarację wła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ściwości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użytkowych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krajową deklarację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zgodności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Norm</w:t>
      </w:r>
      <w:r w:rsidR="00E36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Aprobatą techniczną dla </w:t>
      </w:r>
      <w:r w:rsidR="005D2C5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wbudowanych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materiałów.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plet w/w dokumentów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przekaże Zamawiającemu po zakoń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czeniu robót, a przed odbiorem przedmiotu umowy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80057" w:rsidRPr="00641276">
        <w:rPr>
          <w:rFonts w:ascii="Times New Roman" w:hAnsi="Times New Roman"/>
          <w:sz w:val="24"/>
          <w:szCs w:val="24"/>
        </w:rPr>
        <w:t xml:space="preserve">W przypadku przedstawienia dokumentów w języku innym niż polski Wykonawca przedstawi również obok dokumentu oryginalnego tłumaczenie na język polski. 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jest obowiązany informować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 o wszystkich problemach lub okolicznościach, które mogą mieć wpływ na jakość i termin wykonania przedmiotu umowy,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 tym poinformowa</w:t>
      </w:r>
      <w:r w:rsidR="00A60969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  <w:t>Zamawiającego o niemożności wykonania przedmiotu umowy w terminie umownym.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obowiązany jest stosować się do wszystkich poleceń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zgodnie ze Specyfikacją Techniczną Wykonania i Odbioru Robót oraz </w:t>
      </w:r>
      <w:r w:rsidR="00E64DD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obowiązującym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prawem.</w:t>
      </w:r>
    </w:p>
    <w:p w:rsidR="00DE02BF" w:rsidRPr="00641276" w:rsidRDefault="006845E0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lub podwykonawca </w:t>
      </w:r>
      <w:r w:rsidR="00455D4F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zobowiązany jest zatrudniać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na podstawie umowy o pracę osoby wykonujące wskazane przez Zamawiającego w opisie przedmiotu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zamówienia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czynności w zakresie realizacji przedmiotu zamówienia.</w:t>
      </w:r>
      <w:r w:rsidR="007F747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</w:p>
    <w:p w:rsidR="00DE02BF" w:rsidRPr="00641276" w:rsidRDefault="00DE02BF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W trakcie realizacji zamówienia Zamawiający uprawniony jest do wykonywania czynności kontrolnych wobec wykonawcy </w:t>
      </w:r>
      <w:r w:rsidR="00455D4F" w:rsidRPr="00641276">
        <w:rPr>
          <w:rFonts w:ascii="Times New Roman" w:hAnsi="Times New Roman"/>
          <w:sz w:val="24"/>
          <w:szCs w:val="24"/>
        </w:rPr>
        <w:t>co do</w:t>
      </w:r>
      <w:r w:rsidRPr="00641276">
        <w:rPr>
          <w:rFonts w:ascii="Times New Roman" w:hAnsi="Times New Roman"/>
          <w:sz w:val="24"/>
          <w:szCs w:val="24"/>
        </w:rPr>
        <w:t xml:space="preserve"> spełniania przez wykonawcę lub podwykonawcę wymogu określonego w ust. 8, w szczególności do: 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oświadczenia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="00D214A3" w:rsidRPr="00641276">
        <w:rPr>
          <w:rFonts w:ascii="Times New Roman" w:hAnsi="Times New Roman"/>
          <w:sz w:val="24"/>
          <w:szCs w:val="24"/>
        </w:rPr>
        <w:t xml:space="preserve"> </w:t>
      </w:r>
      <w:r w:rsidRPr="00641276">
        <w:rPr>
          <w:rFonts w:ascii="Times New Roman" w:hAnsi="Times New Roman"/>
          <w:sz w:val="24"/>
          <w:szCs w:val="24"/>
        </w:rPr>
        <w:t xml:space="preserve">i dokonywania </w:t>
      </w:r>
      <w:r w:rsidR="00695D4C" w:rsidRPr="00641276">
        <w:rPr>
          <w:rFonts w:ascii="Times New Roman" w:hAnsi="Times New Roman"/>
          <w:sz w:val="24"/>
          <w:szCs w:val="24"/>
        </w:rPr>
        <w:t>jego</w:t>
      </w:r>
      <w:r w:rsidRPr="00641276">
        <w:rPr>
          <w:rFonts w:ascii="Times New Roman" w:hAnsi="Times New Roman"/>
          <w:sz w:val="24"/>
          <w:szCs w:val="24"/>
        </w:rPr>
        <w:t xml:space="preserve"> oceny,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wyjaśnień w przypadku wątpliwości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Pr="00641276">
        <w:rPr>
          <w:rFonts w:ascii="Times New Roman" w:hAnsi="Times New Roman"/>
          <w:sz w:val="24"/>
          <w:szCs w:val="24"/>
        </w:rPr>
        <w:t>,</w:t>
      </w:r>
    </w:p>
    <w:p w:rsidR="00695D4C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>przeprowadzania kontroli na miejscu wykonywania świadczenia.</w:t>
      </w:r>
    </w:p>
    <w:p w:rsidR="00375765" w:rsidRPr="00641276" w:rsidRDefault="00762BA2" w:rsidP="006B0577">
      <w:pPr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Każdorazowo na żądanie i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w terminie wskazanym przez niego nie krótszym niż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7 dni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Wykonawca zobowiązany jest do przedłożenia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oświadczenia Wykonawcy lub podwykonawcy o zatrudnieniu na podstawie umowy o pracę osób wykonujących czynności, określonych w ust. 8. Oświadczenie to powinno zawierać w szczególności: dokładne określenie podmiotu składającego oświadczenie, datę złożenia oświadczenia, wskazanie, że objęte wezwaniem czynności wykonują osoby zatrudnione na podstawie umowy o pracę wraz </w:t>
      </w:r>
      <w:r w:rsidR="00D75044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ze wskazaniem liczby tych osób, rodzaju umowy o pracę i wymiaru etatu oraz podpis osoby uprawnionej do złożenia oświadczenia w imieniu Wykonawcy lub podwykonawcy. </w:t>
      </w:r>
    </w:p>
    <w:p w:rsidR="00695D4C" w:rsidRPr="00641276" w:rsidRDefault="00375765" w:rsidP="006B0577">
      <w:pPr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Nieprzedłożenie przez Wykonawcę dokumentów określonych w ust</w:t>
      </w:r>
      <w:r w:rsidR="008D3C9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10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 w terminie wskazanym przez 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nspektora będzie traktowane jako niewypełnienie obowiązku zatrudnienia Pracowników świadczących czynności na podstawie umowy o pracę.</w:t>
      </w:r>
    </w:p>
    <w:p w:rsidR="00DE36DB" w:rsidRDefault="00DE36DB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86BE1" w:rsidRPr="007A1A41" w:rsidRDefault="00E86BE1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10113D" w:rsidRPr="00641276" w:rsidRDefault="0010113D" w:rsidP="006B0577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zobowiązuje się wykonać osobiście całość robót.</w:t>
      </w:r>
    </w:p>
    <w:p w:rsidR="00E906FA" w:rsidRDefault="00ED7E95" w:rsidP="006B0577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podwykonawstwo, których przedmiotem są dostawy lub usługi w terminie 7 dni od dnia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ich zawarcia, z wyłączeniem umów o podwykonawstwo dotyczących dostawy mediów, usług geodezyjnych, geologicznych, opinii, opracowań projektowych, ekspertyz, dostawy materiałów budowlanych, usług sprzętowo-transportowych o wartości mniejszej niż 0,5% wartości umowy </w:t>
      </w:r>
      <w:r w:rsidR="004156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zamówienia publicznego. Wyłączenie o którym mowa w zadaniu pierwszym,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dotyczy umów o podwykonawstwo o wartości większej niż 50 000.00 zł.</w:t>
      </w:r>
    </w:p>
    <w:p w:rsidR="00E86BE1" w:rsidRPr="007A1A41" w:rsidRDefault="00E86BE1" w:rsidP="0063074D">
      <w:p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8B3E94" w:rsidRPr="00641276" w:rsidRDefault="008B3E94" w:rsidP="008B3E94">
      <w:pPr>
        <w:shd w:val="clear" w:color="auto" w:fill="FFFFFF"/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PODWYKONAWCY</w:t>
      </w:r>
    </w:p>
    <w:p w:rsidR="00D47375" w:rsidRPr="00641276" w:rsidRDefault="00D4737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oświadcza, że przy pomocy podwykonawców wykona: …………………..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Pozostałe roboty wykona osobiście. Wykonawca nie może podzlecić podwykonawcy wykonania: ………</w:t>
      </w:r>
      <w:r w:rsidR="00E1159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……………………………………….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</w:t>
      </w:r>
      <w:r w:rsidR="001F561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*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Wykonawca, Podwykonawca lub dalszy Podwykonawca zamówienia na roboty budowlane zamierzający zawrzeć umowę o podwykonawstwo, której przedmiotem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są roboty budowlane,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jest zobowiązany w trakcie realizacji zamówienia publicznego na roboty bud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owlane,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przedkładania Zamawiającemu projektu tej umowy, przy czym Podwykonawca lub dalszy Podwykonawca jest obowiązany dołączyć zg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odę Wykonawcy na zawarcie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o treści zgodnej z projektem umowy.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Wymagania dotyczące umowy o podwykonawstwo, której przedmiotem są roboty budowlane, których niespełnienie spowoduje zgłoszenie przez Zamawiającego odpowiednio zastrzeżeń lub sprzeciwu:</w:t>
      </w:r>
    </w:p>
    <w:p w:rsidR="00E906FA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zapisy umowy nie mogą naruszać postanowień umowy zawartej między Wykonawcą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Zamawiającym,</w:t>
      </w:r>
    </w:p>
    <w:p w:rsidR="00915352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 zamówienia (zakres prac) musi być precyzyjnie określony,</w:t>
      </w:r>
    </w:p>
    <w:p w:rsidR="00915352" w:rsidRPr="00641276" w:rsidRDefault="001B5BF7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wykonania umowy przez Podwykonawcę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musi umożliwiać zakończenie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ykonania robót przez Wykonawcę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określonym w niniejszej umowie,</w:t>
      </w:r>
    </w:p>
    <w:p w:rsidR="00827418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wynagrodzenie za roboty wykonywane przez Podwykonawcę </w:t>
      </w:r>
      <w:r w:rsidR="003757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powinno być określone precyzyjnie 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może przekroczyć wysokości wynagrodzenia przewidzianego dla Wykonawcy,</w:t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ten zakres robót,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827418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o podwykonawstwo nie może zawierać postanowień:</w:t>
      </w:r>
    </w:p>
    <w:p w:rsidR="009C083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uzależniających </w:t>
      </w:r>
      <w:r w:rsidR="001B5BF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wypłatę wynagrodzenia dla Podwykonawcy od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przez Zamawiającego wynagrodzenia na rzecz Wykonawcy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zakres robót wykonanych przez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ykonawcę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uzależniających zwrot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 kwot zabezpieczeń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Wykonawcę, od zwrotu zabezpieczenia wykonania umowy przez Zamawiającego na rzecz Wykonawcy, 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dotyczących dokonywania przez Wykonawcę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zatrzymań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zmniejszeń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 wynagrodzenia Podwykonawcy,</w:t>
      </w:r>
    </w:p>
    <w:p w:rsidR="00A05F1B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zabezpieczenie należytego wykonania umowy przez  Podwykonawcę, powinno być wnoszone w formie zgodnej z ustawą Prawo Zamówień Publicznych,</w:t>
      </w:r>
    </w:p>
    <w:p w:rsidR="00BF34DE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zapłaty wynagrodzenia Podwykonawcy lub dalszemu Podwykonawcy przewidziany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umowie o podwykonawstwo nie może być dłuższy niż 30 dni od dnia doręczenia Wykonawcy, Podwykonawcy lub dalszemu Podwykonawcy faktury lub rachunku, potwierdzających wykonanie zleconej Podwykonawcy lub dalszemu Podwykonawcy dostaw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y, usługi lub roboty budowlanej,</w:t>
      </w:r>
    </w:p>
    <w:p w:rsidR="008233A5" w:rsidRPr="00641276" w:rsidRDefault="00455D4F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zawiera postanowienia dotyczące</w:t>
      </w:r>
      <w:r w:rsidR="00D473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obowiązku wykonania określonych czynności przez pracowników zatrudnionych na podstawie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</w:rPr>
        <w:t>umowy o pracę.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w terminie do 14 dni od momentu otrzymania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projektu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zgłasza pisemne zastrzeżenia do projektu umowy o podwykonawstwo,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niespełniającej wymagań, której przedmiotem są roboty budowlane.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Niezgłoszenie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Zamawiającego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pisemnych zastrzeżeń do przedłożonego projektu umowy o podwykonawstwo, której p</w:t>
      </w:r>
      <w:r w:rsidR="00232E5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rzedmiotem są roboty budowlane,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uważa się za akceptację projektu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Wykonawca, Podwykonawca lub dalszy Podwykonawca zamówienia na roboty budowlane przedkłada Zamawiającemu poświadczoną za zgodność z oryginałem kopię zawartej umow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której przedmiotem są roboty budowlane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</w:t>
      </w:r>
      <w:r w:rsidR="00B06B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7 dni od dnia 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jej zawarcia</w:t>
      </w:r>
      <w:r w:rsidR="000F0C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w terminie 14 dni od momentu otrzymania, zgłasza pisemny sprzeciw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do umowy o podwykonawstwo, której przedmiotem są roboty budowlane, w przy</w:t>
      </w:r>
      <w:r w:rsidR="00ED3ABD" w:rsidRPr="00641276">
        <w:rPr>
          <w:rFonts w:ascii="Times New Roman" w:hAnsi="Times New Roman"/>
          <w:sz w:val="24"/>
          <w:szCs w:val="24"/>
        </w:rPr>
        <w:t xml:space="preserve">padkach,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="00ED3ABD" w:rsidRPr="00641276">
        <w:rPr>
          <w:rFonts w:ascii="Times New Roman" w:hAnsi="Times New Roman"/>
          <w:sz w:val="24"/>
          <w:szCs w:val="24"/>
        </w:rPr>
        <w:t>o których mowa w ust. 3</w:t>
      </w:r>
      <w:r w:rsidRPr="00641276">
        <w:rPr>
          <w:rFonts w:ascii="Times New Roman" w:hAnsi="Times New Roman"/>
          <w:sz w:val="24"/>
          <w:szCs w:val="24"/>
        </w:rPr>
        <w:t>.</w:t>
      </w:r>
    </w:p>
    <w:p w:rsidR="00B35FB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lastRenderedPageBreak/>
        <w:t>Niezgłoszenie pisemnego sprzeciwu do przedłożonej umowy o podwykonawstwo, której przedmiotem są roboty budowlane</w:t>
      </w:r>
      <w:r w:rsidR="00AE38FC" w:rsidRPr="00641276">
        <w:rPr>
          <w:rFonts w:ascii="Times New Roman" w:hAnsi="Times New Roman"/>
          <w:sz w:val="24"/>
          <w:szCs w:val="24"/>
        </w:rPr>
        <w:t>, w terminie określonym w ust. 7</w:t>
      </w:r>
      <w:r w:rsidRPr="00641276">
        <w:rPr>
          <w:rFonts w:ascii="Times New Roman" w:hAnsi="Times New Roman"/>
          <w:sz w:val="24"/>
          <w:szCs w:val="24"/>
        </w:rPr>
        <w:t xml:space="preserve"> uważa się za akceptację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których przedmiotem są dostawy lub usługi w terminie 7 dni od dnia ich zawarcia, z wyłączeniem umów o podwykonawstwo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dotyczących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dostawy mediów, 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usług geodezyjnych, geologicznych,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opinii, opracowań projektowych, ekspertyz, dostawy materiałów budowlanych, usług sprzętowo-transportowych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wartości mniejszej niż 0,5% wartości umowy </w:t>
      </w:r>
      <w:r w:rsidR="004306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zamówienia publicznego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yłączenie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którym mowa w zadaniu pierwszym, nie dotyczy umów o podwykonawstwo o</w:t>
      </w:r>
      <w:r w:rsidR="00085F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wartości większej niż 50 000.00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zł.</w:t>
      </w:r>
      <w:r w:rsidR="006C034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61440F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rzypadku, o którym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mowa w ust.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9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jeżeli te</w:t>
      </w:r>
      <w:r w:rsidR="00B35FB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rmin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3284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jest dłuższy niż 30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dni,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informuje o tym Wykonawcę i wzywa go do doprowadzenia do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tej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pod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rygorem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kary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56C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umownej.</w:t>
      </w:r>
    </w:p>
    <w:p w:rsidR="002B7423" w:rsidRPr="00641276" w:rsidRDefault="00232E52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Przepisy ust. 3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10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stosuje się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odpowiednio do zmian umowy o podwykonawstwo. </w:t>
      </w:r>
    </w:p>
    <w:p w:rsidR="002B7423" w:rsidRPr="00641276" w:rsidRDefault="005274C7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Każdorazowa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zmiana, wprowadzenie lub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rezygnacja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Podwykonawcy wymaga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pisemnej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zawarcia przez Podwykonawcę umowy z dal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szym Podwykonawcą wymagana jest 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goda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Zamawiającego i Wykonawcy. 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ponosi wobec Zamawiającego pełną odpowiedzialność za roboty, które wykonuje przy pomocy Podwykonawców.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zobowiązany jest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żądanie Zamawiającego udzielić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wszelkich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informacji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dotyczących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Podwykonawców.</w:t>
      </w:r>
    </w:p>
    <w:p w:rsidR="001A587B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Bez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mawiającego, Wykonawca nie może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umożliwić Podwykonawcy wejścia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rozpoczęcia prac.</w:t>
      </w:r>
    </w:p>
    <w:p w:rsidR="00CF061E" w:rsidRPr="00B827A9" w:rsidRDefault="001A587B" w:rsidP="00B827A9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Powyższe zasady stosuje się odpowiednio w przypadku zawierania umów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z dalszymi podwykonawcami.</w:t>
      </w:r>
    </w:p>
    <w:p w:rsidR="00E86BE1" w:rsidRPr="007A1A41" w:rsidRDefault="00E86BE1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8</w:t>
      </w:r>
    </w:p>
    <w:p w:rsidR="00CA6B46" w:rsidRPr="00641276" w:rsidRDefault="008B3E94" w:rsidP="00453006">
      <w:pPr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ODPOWIEDZIAL</w:t>
      </w:r>
      <w:r w:rsidR="00CA6B4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NOŚĆ WYKONAWCY</w:t>
      </w:r>
    </w:p>
    <w:p w:rsidR="002B7423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ponosi odpowiedzialność za szkody wyrządzone </w:t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Zamawiającemu 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osobom trzecim w związku z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robotami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z powodu niewykonania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niewłaściwego wykonania umowy.</w:t>
      </w:r>
    </w:p>
    <w:p w:rsidR="00133B4F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Wykonawca ponosi pełną odpowiedzialność za właściwe wykonanie robót, zapewnienie BHP i warunków bezpieczeństwa oraz metody organizacyjno – technologiczne stosowane na terenie prowadzenia robót.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4409B8" w:rsidRPr="00B827A9" w:rsidRDefault="008B3E94" w:rsidP="004409B8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Strony zgodnie ustalają, że nie wywiązywanie się z przyjętych zobowiązań przewidzianych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niniejszej umowie będzie wywoływało skutki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wynikające z niniejszej umowy 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="00E52A8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bowiązujących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przepisów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prawnych.</w:t>
      </w: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9</w:t>
      </w:r>
    </w:p>
    <w:p w:rsidR="008B3E94" w:rsidRPr="00641276" w:rsidRDefault="008B3E94" w:rsidP="00453006">
      <w:pPr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ODBIÓR ROBÓT ZANIKAJĄCYCH I ULEGAJĄCYCH ZAKRYCIU</w:t>
      </w:r>
    </w:p>
    <w:p w:rsidR="002B7423" w:rsidRPr="00641276" w:rsidRDefault="008B3E94" w:rsidP="006B0577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przez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inspektora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</w:t>
      </w:r>
      <w:r w:rsidR="00AC7EA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roboty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zwłaszcza roboty zanikające i ulegające zakryciu.</w:t>
      </w:r>
    </w:p>
    <w:p w:rsidR="00024EA2" w:rsidRPr="00B827A9" w:rsidRDefault="008B3E94" w:rsidP="00B827A9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Warunkiem odbioru robót zanikających, ulegających zakryciu będzie zgłoszenie tych robót przez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Zgłoszenie powinno być dokonane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wyprzedzeniem minimum 2 dni roboczych od planowanego zakończenia robót przewidzianych do odbioru.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 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przystąpi do odbioru w ciągu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roboczych licząc od daty zawiadomienia. Prawidłowość wykonanych robót zanikających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ulegających zakryciu zostanie potwierdzona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</w:t>
      </w:r>
      <w:r w:rsidR="001A31E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E86BE1" w:rsidRPr="009708E2" w:rsidRDefault="00E86BE1" w:rsidP="004409B8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8B3E94" w:rsidRPr="00641276" w:rsidRDefault="008B3E94" w:rsidP="004409B8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§ 10</w:t>
      </w:r>
    </w:p>
    <w:p w:rsidR="008B3E94" w:rsidRPr="00641276" w:rsidRDefault="008B3E94" w:rsidP="008B3E94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ODBIÓR CZĘŚCIOWY</w:t>
      </w:r>
    </w:p>
    <w:p w:rsidR="002B7423" w:rsidRPr="00641276" w:rsidRDefault="008B3E94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roboty częściowe. </w:t>
      </w:r>
      <w:r w:rsidR="008D7E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przystąpi do częściowego odbioru robót niezwłocznie od otrzymania zawiadomienia nie później jednak niż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3 dni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roboczych.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czynności tej sporządzany będzie protokół częściowego odbioru robót.</w:t>
      </w:r>
    </w:p>
    <w:p w:rsidR="002B7423" w:rsidRPr="00641276" w:rsidRDefault="00251B5C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Inspektor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może odmówić podpisania protokołu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częściowego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jeśli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zgłoszonych robotach wykryje wady lub inne niezgodności z niniejszą umową.</w:t>
      </w:r>
    </w:p>
    <w:p w:rsidR="00E86BE1" w:rsidRDefault="008B3E94" w:rsidP="00B827A9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Podpisanie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stanowić będzie podstawę dla Wykonawcy 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wystawienia faktury przejściowej, o której mowa w § 3. Wystawienie faktury przejściowej przed podpisaniem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jest niedopuszczalne i nie rodzi dla Zamawiającego jakichkolwiek skutków prawnych lub finansowych.</w:t>
      </w:r>
    </w:p>
    <w:p w:rsidR="00B827A9" w:rsidRDefault="00B827A9" w:rsidP="00B827A9">
      <w:pPr>
        <w:tabs>
          <w:tab w:val="left" w:pos="284"/>
        </w:tabs>
        <w:autoSpaceDE w:val="0"/>
        <w:adjustRightInd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B827A9" w:rsidRDefault="00B827A9" w:rsidP="00B827A9">
      <w:pPr>
        <w:tabs>
          <w:tab w:val="left" w:pos="284"/>
        </w:tabs>
        <w:autoSpaceDE w:val="0"/>
        <w:adjustRightInd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B827A9" w:rsidRDefault="00B827A9" w:rsidP="00B827A9">
      <w:pPr>
        <w:tabs>
          <w:tab w:val="left" w:pos="284"/>
        </w:tabs>
        <w:autoSpaceDE w:val="0"/>
        <w:adjustRightInd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B827A9" w:rsidRPr="00B827A9" w:rsidRDefault="00B827A9" w:rsidP="00B827A9">
      <w:pPr>
        <w:tabs>
          <w:tab w:val="left" w:pos="284"/>
        </w:tabs>
        <w:autoSpaceDE w:val="0"/>
        <w:adjustRightInd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8B3E94" w:rsidRPr="00641276" w:rsidRDefault="008B3E94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lastRenderedPageBreak/>
        <w:t>§ 11</w:t>
      </w:r>
    </w:p>
    <w:p w:rsidR="00CA6B46" w:rsidRPr="00641276" w:rsidRDefault="00CA6B46" w:rsidP="00CA6B46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ODBIÓR </w:t>
      </w:r>
      <w:r w:rsidR="00123A95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PRZEDMIOTU UMOWY</w:t>
      </w:r>
    </w:p>
    <w:p w:rsidR="002B7423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z uwzględnieniem </w:t>
      </w:r>
      <w:r w:rsidR="00123A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czasu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 dokonanie czynności określonych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poniżej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zawiadomi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koordynatora o zakończeniu robót i 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gotowoś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</w:t>
      </w:r>
      <w:r w:rsidR="00CA6B46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 odbioru </w:t>
      </w:r>
      <w:r w:rsidR="00356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formie pisemnej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wpisem do </w:t>
      </w:r>
      <w:r w:rsidR="008F7A0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Razem z za</w:t>
      </w:r>
      <w:r w:rsidR="005C5DE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wiadomieniem Wykonawca przekaże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oświadczenie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dokumentację powykonawczą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zgodnie z art.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pkt.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14 ustawy Prawo b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oryginał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wraz z wpisem o gotowości obiektu do odbioru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deklarację</w:t>
      </w:r>
      <w:r w:rsidR="007B0B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własności użytkowych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krajowe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deklaracje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zgodności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ormą lub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probatą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echniczną dla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wbudowanych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637A82" w:rsidRPr="00641276" w:rsidRDefault="00A60969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637A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ymagane prawem protokoły prób i sprawdzeń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protokoły z rozruchu urządzeń</w:t>
      </w:r>
      <w:r w:rsidR="00F47C7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9C0838" w:rsidRPr="00641276" w:rsidRDefault="009C0838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uaktualniony harmonogram wg §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6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2 pkt.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243E6A" w:rsidRPr="00641276">
        <w:rPr>
          <w:rFonts w:ascii="Times New Roman" w:eastAsia="SimSun" w:hAnsi="Times New Roman"/>
          <w:kern w:val="3"/>
          <w:sz w:val="24"/>
          <w:szCs w:val="24"/>
        </w:rPr>
        <w:t>1</w:t>
      </w:r>
      <w:r w:rsidR="0085470F">
        <w:rPr>
          <w:rFonts w:ascii="Times New Roman" w:eastAsia="SimSun" w:hAnsi="Times New Roman"/>
          <w:kern w:val="3"/>
          <w:sz w:val="24"/>
          <w:szCs w:val="24"/>
        </w:rPr>
        <w:t>1</w:t>
      </w:r>
      <w:r w:rsidR="00A317D1">
        <w:rPr>
          <w:rFonts w:ascii="Times New Roman" w:eastAsia="SimSun" w:hAnsi="Times New Roman"/>
          <w:kern w:val="3"/>
          <w:sz w:val="24"/>
          <w:szCs w:val="24"/>
        </w:rPr>
        <w:t>.</w:t>
      </w:r>
    </w:p>
    <w:p w:rsidR="00D521F6" w:rsidRPr="00641276" w:rsidRDefault="002255DC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Inspektor w ciągu 7 dni od daty z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awiadomienia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 sprawdzenia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 roboty zostały zakończone, czy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dokumentacja określona w ust. 1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została przedłożona i czy jest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kompletna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 Zakończenie robót budowlanych i dostarczenie wymienionych w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dokumentów jest warunkiem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zawiadomienia przez i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 Zamawiającego o możliwości odbioru przedmiotu umowy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D521F6" w:rsidRPr="00641276" w:rsidRDefault="0020319F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wiający powoła komisję odbioru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wyznaczy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rmin odbioru przedmiotu umowy, który odbędzie się w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ciągu 7 dni, licząc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 daty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mienia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4015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nspektora.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odbioru 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zostanie spisany protokół </w:t>
      </w:r>
      <w:r w:rsidR="009C66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Jeżeli w toku czynności odbiorowych zostaną stwierdzone wady to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Komisja odbioru</w:t>
      </w:r>
      <w:r w:rsidR="00A110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może odmówić odbioru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eżeli przedmiot umowy będzie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ykonany niezgodnie z projektem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E292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zasadami wiedzy technicznej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obowiązującymi przepisami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wady będą na tyle istotne,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że obiekt nie będzie się nadawał do użytkowania.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Jeżeli w toku czynności odbi</w:t>
      </w:r>
      <w:r w:rsidR="004543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orowych zostaną stwierdzone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niedoróbki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protokole odbioru zostaną zawarte ustalenia co do jakości wykonanych robót,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tym ewentualny wykaz wszystkich ujawnionych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terminami ich usunięcia lub oświadczeniem inwestora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obniżeniu wynagrodzenia w odpowiednim stosunku.</w:t>
      </w:r>
    </w:p>
    <w:p w:rsidR="00F12608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 odebranie danych robót, nie oznacza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 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ostatecznego odbioru robót w tej części. Oznacza to w szczególności, że Zamawiający może żądać usunięcia przez Wykonawcę wszelkich usterek wykrytych lub powstałych w czasie ich prowadzenia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odebranych częściowo, również po odbiorze częściowym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 także w ramach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dbioru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umowy.</w:t>
      </w:r>
    </w:p>
    <w:p w:rsidR="00F12608" w:rsidRPr="00641276" w:rsidRDefault="00F12608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lastRenderedPageBreak/>
        <w:t>Wykonawca zobowiązany jest przekazać Zamawiającemu wraz z fakturą końcową, następujące dokumenty potwierdzające brak zobowiązań Wykonawcy wobec Podwykonawców oraz dalszych Podwykonawców:</w:t>
      </w:r>
    </w:p>
    <w:p w:rsidR="00D765BD" w:rsidRPr="00641276" w:rsidRDefault="0071234B" w:rsidP="006B0577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d</w:t>
      </w:r>
      <w:r w:rsidR="00D765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owody zapłaty o których mowa w </w:t>
      </w:r>
      <w:r w:rsidR="00D765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§ 3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ust. 1</w:t>
      </w:r>
      <w:r w:rsidR="00E86BE1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pkt 1 i 2 umowy,</w:t>
      </w:r>
    </w:p>
    <w:p w:rsidR="0071234B" w:rsidRPr="00641276" w:rsidRDefault="0071234B" w:rsidP="006B0577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i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zestawienie zbiorcze faktur podwykonawców zgodnie z Załącznikiem Nr 3 do umowy.</w:t>
      </w:r>
    </w:p>
    <w:p w:rsidR="00E86BE1" w:rsidRPr="007A1A41" w:rsidRDefault="00E86BE1" w:rsidP="00F12608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1C57D3" w:rsidRPr="00641276" w:rsidRDefault="008B3E94" w:rsidP="00AB0033">
      <w:pPr>
        <w:tabs>
          <w:tab w:val="left" w:pos="360"/>
        </w:tabs>
        <w:spacing w:after="0" w:line="360" w:lineRule="auto"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12</w:t>
      </w:r>
    </w:p>
    <w:p w:rsidR="00CA6B46" w:rsidRPr="00641276" w:rsidRDefault="008B3E94" w:rsidP="00CA6B4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RĘKOJMIA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Okres rękojmi </w:t>
      </w:r>
      <w:r w:rsidR="00677E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przedmiot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ustala si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ę na </w:t>
      </w:r>
      <w:r w:rsidR="00313FDB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60</w:t>
      </w:r>
      <w:r w:rsidR="00E55FA0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miesięcy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 daty odbioru </w:t>
      </w:r>
      <w:r w:rsidR="00C962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wystąpienia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okresie trwania rękojmi Wykonawca zobowiązuje się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przystąpienia do ich usunięcia w ciągu 7 dni licząc od daty powiadomienia przez Zamawiającego w formie pisemnej.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określi Zamawia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jący w uzgodnieniu z Wykonawcą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Użytkownikiem.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czynności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sporządzi protokół podpisany przez Użytkownika potwierdzający skuteczność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przekaże go niezwłocznie Zamawiającemu. </w:t>
      </w:r>
    </w:p>
    <w:p w:rsidR="00F65F87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12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 upływem ustalonego w umowie okresu rękojmi nastąpi odbiór ostateczny mający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celu ustalenie stanu robót i stwierdzenie usunięcia wad z okresu rękojmi i spi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sany będzie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tej czynności protokół z przeglądu.</w:t>
      </w:r>
    </w:p>
    <w:p w:rsidR="00751AE7" w:rsidRPr="00B827A9" w:rsidRDefault="009E73CC" w:rsidP="00BF6A8C">
      <w:pPr>
        <w:numPr>
          <w:ilvl w:val="0"/>
          <w:numId w:val="1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Wykonawca zobowiązuje się </w:t>
      </w:r>
      <w:r w:rsidR="00C60FD6" w:rsidRPr="00641276">
        <w:rPr>
          <w:rFonts w:ascii="Times New Roman" w:hAnsi="Times New Roman"/>
          <w:sz w:val="24"/>
          <w:szCs w:val="24"/>
        </w:rPr>
        <w:t>przekazać</w:t>
      </w:r>
      <w:r w:rsidRPr="00641276">
        <w:rPr>
          <w:rFonts w:ascii="Times New Roman" w:hAnsi="Times New Roman"/>
          <w:sz w:val="24"/>
          <w:szCs w:val="24"/>
        </w:rPr>
        <w:t xml:space="preserve"> Zamawiające</w:t>
      </w:r>
      <w:r w:rsidR="00C60FD6" w:rsidRPr="00641276">
        <w:rPr>
          <w:rFonts w:ascii="Times New Roman" w:hAnsi="Times New Roman"/>
          <w:sz w:val="24"/>
          <w:szCs w:val="24"/>
        </w:rPr>
        <w:t>mu</w:t>
      </w:r>
      <w:r w:rsidRPr="00641276">
        <w:rPr>
          <w:rFonts w:ascii="Times New Roman" w:hAnsi="Times New Roman"/>
          <w:sz w:val="24"/>
          <w:szCs w:val="24"/>
        </w:rPr>
        <w:t xml:space="preserve"> wszelkie dokumenty, z których wynikają uprawnienia z tytułu gwarancji udzielonych przez dostawców wyrobów, maszyn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 xml:space="preserve">i urządzeń, stosowanych (montowanych) przy wykonywaniu </w:t>
      </w:r>
      <w:r w:rsidR="00EC1E94" w:rsidRPr="00641276">
        <w:rPr>
          <w:rFonts w:ascii="Times New Roman" w:hAnsi="Times New Roman"/>
          <w:sz w:val="24"/>
          <w:szCs w:val="24"/>
        </w:rPr>
        <w:t>robót.</w:t>
      </w:r>
    </w:p>
    <w:p w:rsidR="00E86BE1" w:rsidRDefault="00E86BE1" w:rsidP="00BF6A8C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15572B" w:rsidRPr="00641276" w:rsidRDefault="00AB6976" w:rsidP="0015572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13</w:t>
      </w:r>
    </w:p>
    <w:p w:rsidR="004E6946" w:rsidRPr="00641276" w:rsidRDefault="008B3E94" w:rsidP="0075164E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ZABEZPIECZENIE NALEŻYTEGO WYKONANIA UMOWY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Tytułem zabezpieczenia należytego wykonania umowy Wykonawca wniósł przed zawarciem umowy kwotę zabezpieczenia w wysokości .......................... złotych (słownie:.....................</w:t>
      </w:r>
      <w:r w:rsidR="00D214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................ </w:t>
      </w:r>
      <w:r w:rsidR="00D977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złotych) – tj.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% wynagrodzenia brutto z oferty,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26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formie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zgodnej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art. </w:t>
      </w:r>
      <w:r w:rsidR="00A54939">
        <w:rPr>
          <w:rFonts w:ascii="Times New Roman" w:eastAsia="SimSun" w:hAnsi="Times New Roman"/>
          <w:kern w:val="3"/>
          <w:sz w:val="24"/>
          <w:szCs w:val="24"/>
          <w:lang w:bidi="en-US"/>
        </w:rPr>
        <w:t>450 ust.1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ustawy 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Prawo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Zamówień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370F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Publicznych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Zwrot 70 % kwoty zabezpieczenia należytego wykonania umowy nastąpi w terminie 30 dni od dnia wykonania przedmiotu umowy i uznania go przez Zamawiającego za należycie wykonany.</w:t>
      </w:r>
    </w:p>
    <w:p w:rsidR="00EB4E16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Zwrot pozostałej części zabezpieczenia (30 %) nastąpi w terminie 15 dni po upływie okresu rękojmi. </w:t>
      </w:r>
    </w:p>
    <w:p w:rsidR="000E164D" w:rsidRPr="00641276" w:rsidRDefault="000E164D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należytego wykonania umowy w formie innej niż pieniężna, to w razie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 się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terminu realizacji przedmiotu umowy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niezależnie od przyczyny takiego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zobowiązany jest do przedłużenia terminu obowiązywania zabezpieczenia należytego wykonania umowy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doręczenia tego zabezpieczenia przed upływem umownego terminu wykonania umowy</w:t>
      </w:r>
      <w:r w:rsidR="00C012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 później niż w dniu upływu terminu ważności zabezpieczenia lub wpłacenia w tym terminie kwoty zabezpieczenia w gotówce. </w:t>
      </w:r>
    </w:p>
    <w:p w:rsidR="000B0F5E" w:rsidRDefault="009E73CC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usuwania wad i usterek w okresie rękojmi w formie innej niż pieniężna Wykonawca zobowiązany jest do przedłożenia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usuwania wad i usterek na okres od daty rzeczywistego odbioru przedmiotu umowy i w wysokości uwzgledniającej rzeczywiste wynagrodzenie końcowe Wykonawcy w terminie do 7 dni od daty odbioru przedmiotu umowy.</w:t>
      </w:r>
    </w:p>
    <w:p w:rsidR="009708E2" w:rsidRPr="009708E2" w:rsidRDefault="009708E2" w:rsidP="00CF23DE">
      <w:pPr>
        <w:tabs>
          <w:tab w:val="left" w:pos="284"/>
        </w:tabs>
        <w:suppressAutoHyphens/>
        <w:autoSpaceDN w:val="0"/>
        <w:spacing w:after="0" w:line="24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6F35D8" w:rsidRPr="00641276" w:rsidRDefault="006F35D8" w:rsidP="006F35D8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14</w:t>
      </w:r>
    </w:p>
    <w:p w:rsidR="00D83901" w:rsidRPr="00641276" w:rsidRDefault="006F35D8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KARY UMOWNE I ODSZKODOWANIA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zapłaci Zamawiającemu kary umowne za: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wykonaniu przedmiotu umowy - w wysokości 0,1 % wynagrodzenia, za każdy dzień zwłoki,</w:t>
      </w:r>
    </w:p>
    <w:p w:rsidR="00AE38FC" w:rsidRPr="00641276" w:rsidRDefault="00AE38FC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usunięciu usterek stwierdzonych w okresie rękojmi w wysokości 0,05 % wynagrodzenia, za każdy dzień zwłoki licząc od upływu terminu wyznaczonego na usunięcie wad czy usterek,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odstąpienie od umowy przez Zamawiającego z przyczyn zależnych od Wykonawcy w wysokości 10 % wynagrodzenia,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brak realizacji robót z przyczyn zależnych od Wykonawcy dłużej niż 14 dni –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wysokości 0,1 % wynagrodzenia, za każdy dzień przerwy, licząc powyżej 14 dnia przerwy, chyba że przerwa j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 przewidziana w harmonogramie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gdy roboty budowlane, wbrew postanowieniom §7 umowy będzie wykonywał Podwykonawca - w wysokości 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864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wynagrodzenia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 każdy przypadek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C872DF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za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brak zapłaty lub nieterminową zapłatę wynagrodzenia należnego Podwykonawcom lub dalszy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m Podwykonawcom - w wysokości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1% 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wynagrodzenia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należnego Podwykonawcy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za każdy przypadek braku zap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łaty lub nieterminowej zapłaty,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lastRenderedPageBreak/>
        <w:t>nieprzedłożenie przez Wykonawcę do zaakceptowania projektu umowy</w:t>
      </w:r>
      <w:r w:rsidR="006B131C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o podwykonawstwo, której przedmiotem są roboty budowlane, lub projektu jej zmiany, 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ażdy przypadek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nieprzedłożenie przez Wykonawcę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>, podwykonawcę lub dalszego podwykonawcę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poświadczonej za zgodność z oryginałem kopii umowy o podwykonawstwo lub jej zmiany -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każdy przypadek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 xml:space="preserve">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brak z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>miany umowy o podwykonawstwo w zakresie terminu zapłaty</w:t>
      </w:r>
      <w:r w:rsidR="00991398" w:rsidRPr="0063074D">
        <w:rPr>
          <w:rFonts w:ascii="Times New Roman" w:eastAsia="SimSun" w:hAnsi="Times New Roman"/>
          <w:kern w:val="3"/>
          <w:sz w:val="24"/>
          <w:szCs w:val="24"/>
        </w:rPr>
        <w:t xml:space="preserve"> w sytuacji opisanej w §7 ust. 10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 xml:space="preserve"> -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wynagrodzenia, z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 każdy przypadek braku zmiany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CD202A" w:rsidRPr="00641276" w:rsidRDefault="006B131C" w:rsidP="006B0577">
      <w:pPr>
        <w:numPr>
          <w:ilvl w:val="0"/>
          <w:numId w:val="17"/>
        </w:numPr>
        <w:tabs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za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zwłokę w realizac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>ji obowiązk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ów o których mowa w §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13 ust. 4</w:t>
      </w:r>
      <w:r w:rsidR="00EA2581" w:rsidRPr="00641276">
        <w:rPr>
          <w:rFonts w:ascii="Times New Roman" w:eastAsia="SimSun" w:hAnsi="Times New Roman"/>
          <w:kern w:val="3"/>
          <w:sz w:val="24"/>
          <w:szCs w:val="24"/>
        </w:rPr>
        <w:t xml:space="preserve">, 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 xml:space="preserve">w wysokości 0,1 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>%  wynagrodzenia,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 xml:space="preserve"> z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 xml:space="preserve">a każdy dzień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zwłoki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2F4C30" w:rsidRPr="00641276" w:rsidRDefault="001C75BD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nieprzedłożenie przez Wykonawcę </w:t>
      </w:r>
      <w:r w:rsidR="008C2C9D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lub podwykonawcę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dokumentów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potwierdzających zatrudnienie 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osób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na podstawie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o pracę</w:t>
      </w:r>
      <w:r w:rsidR="0009548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określonych 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§ 6 ust. </w:t>
      </w:r>
      <w:r w:rsidR="00E906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10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–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</w:t>
      </w:r>
      <w:r w:rsidR="00EC02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 1000 zł za każdy przypadek,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5BD" w:rsidRPr="003C73F6" w:rsidRDefault="00DF1415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wykonywanie czynności określonych w 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6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 xml:space="preserve"> ust. 8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przez osobę nie zatrudnioną na podstawie </w:t>
      </w:r>
      <w:r w:rsidRPr="003C73F6">
        <w:rPr>
          <w:rFonts w:ascii="Times New Roman" w:eastAsia="SimSun" w:hAnsi="Times New Roman"/>
          <w:kern w:val="3"/>
          <w:sz w:val="24"/>
          <w:szCs w:val="24"/>
        </w:rPr>
        <w:t>umowy o</w:t>
      </w:r>
      <w:r w:rsidR="002F4C30" w:rsidRPr="003C73F6">
        <w:rPr>
          <w:rFonts w:ascii="Times New Roman" w:eastAsia="SimSun" w:hAnsi="Times New Roman"/>
          <w:kern w:val="3"/>
          <w:sz w:val="24"/>
          <w:szCs w:val="24"/>
        </w:rPr>
        <w:t xml:space="preserve"> pracę – w wysoko</w:t>
      </w:r>
      <w:r w:rsidR="00E24E9D">
        <w:rPr>
          <w:rFonts w:ascii="Times New Roman" w:eastAsia="SimSun" w:hAnsi="Times New Roman"/>
          <w:kern w:val="3"/>
          <w:sz w:val="24"/>
          <w:szCs w:val="24"/>
        </w:rPr>
        <w:t>ści 1000 zł za każdy przypadek.</w:t>
      </w:r>
    </w:p>
    <w:p w:rsidR="00C336AF" w:rsidRPr="00A67751" w:rsidRDefault="001A587B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3074D">
        <w:rPr>
          <w:rFonts w:ascii="Times New Roman" w:eastAsia="SimSun" w:hAnsi="Times New Roman"/>
          <w:kern w:val="3"/>
          <w:sz w:val="24"/>
          <w:szCs w:val="24"/>
          <w:lang w:bidi="en-US"/>
        </w:rPr>
        <w:t>Łączna maksymalna wysokość kar umownych, których może dochodzić Zamawiający wynosi</w:t>
      </w: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6F35D8" w:rsidRPr="00A6775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25 % wynagrodzenia. 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zapłaty należności tytułem kar umownych wynosi do 3 dni od dnia doręczenia noty obciążeniowej. W razie bezskutecznego upływu terminu naliczone zostaną odsetki ustawowe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przypadku powstania szkody, Strony mają prawo dochodzenia odszkodowania przewyższającego wysokość kar umownych do wysokości rzeczywiście poniesionej szkody.</w:t>
      </w:r>
    </w:p>
    <w:p w:rsidR="007D2DFE" w:rsidRPr="009C3AFD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może dokonać potrącenia wymagalnych kar umownych z odsetkami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ustawowymi 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wynagrodzenia Wykonawcy, składając właściwe oświadczenie.</w:t>
      </w:r>
    </w:p>
    <w:p w:rsidR="00E86BE1" w:rsidRPr="007A1A41" w:rsidRDefault="00E86BE1" w:rsidP="00B827A9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15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UMOWNE ODSTĄPIENIE OD UMOWY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Zamawiającemu przysługuje prawo odstąpienia od umowy w ciągu 30 dni od zaistnienia niżej  wymienionych okoliczności: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nie rozpoczął realizacji umowy w ciągu 14 dni od dnia przekazania </w:t>
      </w:r>
      <w:r w:rsidR="00D07B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nie realizuje z przyczyn leżących po jego stronie przedmiotu umowy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przerwa ta trwa dłużej niż 14 dni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chyba że przerwa j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jest przewidziana w harmonogramie,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suma kar umownych przekr</w:t>
      </w:r>
      <w:r w:rsidR="007C681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oczyła kwotę 20 % wynagrodzenia,</w:t>
      </w:r>
    </w:p>
    <w:p w:rsidR="00C7448F" w:rsidRPr="00641276" w:rsidRDefault="006724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nieprzedłożenia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należytego zabezpieczenia umowy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myśl </w:t>
      </w:r>
      <w:r w:rsidR="00C478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§ 1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ust.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4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7C68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uzyskan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informacji</w:t>
      </w:r>
      <w:r w:rsidR="002A5B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iż Wykonawca pomimo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obowiązku osobistego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wykonania ro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bót budowlanych wykonuje roboty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pomocy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9E73C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Podwykonawcy,</w:t>
      </w:r>
    </w:p>
    <w:p w:rsidR="00824157" w:rsidRDefault="00DF1415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bezskutecznego upływu terminu na przedłożenie zamawiającemu dokumentów potwierdzających zatrudnienie osób na umowę o pracę.</w:t>
      </w:r>
    </w:p>
    <w:p w:rsidR="00751AE7" w:rsidRPr="00751AE7" w:rsidRDefault="00751AE7" w:rsidP="006B0577">
      <w:pPr>
        <w:pStyle w:val="Akapitzlist"/>
        <w:numPr>
          <w:ilvl w:val="0"/>
          <w:numId w:val="18"/>
        </w:numPr>
        <w:tabs>
          <w:tab w:val="left" w:pos="284"/>
        </w:tabs>
        <w:spacing w:before="0" w:beforeAutospacing="0" w:after="100" w:line="360" w:lineRule="auto"/>
        <w:ind w:left="0" w:firstLine="0"/>
        <w:contextualSpacing/>
        <w:mirrorIndents/>
        <w:rPr>
          <w:rFonts w:ascii="Times New Roman" w:hAnsi="Times New Roman"/>
          <w:sz w:val="24"/>
          <w:szCs w:val="24"/>
        </w:rPr>
      </w:pPr>
      <w:r w:rsidRPr="009708E2">
        <w:rPr>
          <w:rFonts w:ascii="Times New Roman" w:hAnsi="Times New Roman"/>
          <w:sz w:val="24"/>
          <w:szCs w:val="24"/>
          <w:lang w:val="pl-PL"/>
        </w:rPr>
        <w:t>Zamawiającemu przysługuje prawo odstąpienia od umowy, w terminie 7</w:t>
      </w:r>
      <w:r w:rsidRPr="00751AE7">
        <w:rPr>
          <w:rFonts w:ascii="Times New Roman" w:hAnsi="Times New Roman"/>
          <w:sz w:val="24"/>
          <w:szCs w:val="24"/>
        </w:rPr>
        <w:t xml:space="preserve"> dn</w:t>
      </w:r>
      <w:r w:rsidRPr="0020156E">
        <w:rPr>
          <w:rFonts w:ascii="Times New Roman" w:hAnsi="Times New Roman"/>
          <w:sz w:val="24"/>
          <w:szCs w:val="24"/>
          <w:lang w:val="pl-PL"/>
        </w:rPr>
        <w:t xml:space="preserve">i licząc od daty bezskutecznego upływu terminów na </w:t>
      </w:r>
      <w:r w:rsidR="00F74116" w:rsidRPr="0020156E">
        <w:rPr>
          <w:rFonts w:ascii="Times New Roman" w:hAnsi="Times New Roman"/>
          <w:sz w:val="24"/>
          <w:szCs w:val="24"/>
          <w:lang w:val="pl-PL"/>
        </w:rPr>
        <w:t>dostarcz</w:t>
      </w:r>
      <w:r w:rsidRPr="0020156E">
        <w:rPr>
          <w:rFonts w:ascii="Times New Roman" w:hAnsi="Times New Roman"/>
          <w:sz w:val="24"/>
          <w:szCs w:val="24"/>
          <w:lang w:val="pl-PL"/>
        </w:rPr>
        <w:t>enie kosztorysu, o którym mowa</w:t>
      </w:r>
      <w:r w:rsidRPr="00751AE7">
        <w:rPr>
          <w:rFonts w:ascii="Times New Roman" w:hAnsi="Times New Roman"/>
          <w:sz w:val="24"/>
          <w:szCs w:val="24"/>
        </w:rPr>
        <w:t xml:space="preserve"> w § 6 ust. 2, </w:t>
      </w:r>
      <w:r w:rsidR="009708E2">
        <w:rPr>
          <w:rFonts w:ascii="Times New Roman" w:hAnsi="Times New Roman"/>
          <w:sz w:val="24"/>
          <w:szCs w:val="24"/>
        </w:rPr>
        <w:br/>
      </w:r>
      <w:r w:rsidRPr="00751AE7">
        <w:rPr>
          <w:rFonts w:ascii="Times New Roman" w:hAnsi="Times New Roman"/>
          <w:sz w:val="24"/>
          <w:szCs w:val="24"/>
        </w:rPr>
        <w:t>pkt. 9</w:t>
      </w:r>
      <w:r w:rsidR="00F74116">
        <w:rPr>
          <w:rFonts w:ascii="Times New Roman" w:hAnsi="Times New Roman"/>
          <w:sz w:val="24"/>
          <w:szCs w:val="24"/>
        </w:rPr>
        <w:t>.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wypadku odstąpienia od umowy strony obowiązują następujące zasady:</w:t>
      </w:r>
    </w:p>
    <w:p w:rsidR="008B3E94" w:rsidRPr="00641276" w:rsidRDefault="00C11E6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14 dni od daty odstąpienia od umowy Wykonawca przy udziale Zamawiającego sporządzi  inwentaryzację robót wg stanu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56F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dzień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odstąpienia,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razie, gdy Wykonawca nie sporządzi inwentaryzacji, o której m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owa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pkt 1, Zamawiający może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sporządzenie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inwentaryzacji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innej osobie i żądać zwrotu od Wykonawcy kosztów poniesionych z tego tytułu,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zabezpieczy przerwane roboty w zakresie obustronnie uzgodnionym,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koszty zabezpieczenia przerwanych robót ponosi Wykonawca, jeżeli odstąpienie od umowy następuje z przyczyn leżących po jego stronie,</w:t>
      </w:r>
    </w:p>
    <w:p w:rsidR="006167F7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razie, gdy Wykonawca nie zabezpieczy przerwanych robót, w sytuacji określonej </w:t>
      </w:r>
      <w:r w:rsidR="00A511B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pkt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3 Zamawiający może </w:t>
      </w:r>
      <w:r w:rsidR="00A70A52"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</w:rPr>
        <w:t>wykonanie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zabezpieczenia innej osobie i żądać zwrotu od Wykonawcy kosztów poniesionych z tego tytułu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6167F7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przypadku, </w:t>
      </w:r>
      <w:r w:rsidR="00E24E9D">
        <w:rPr>
          <w:rFonts w:ascii="Times New Roman" w:eastAsia="SimSun" w:hAnsi="Times New Roman"/>
          <w:kern w:val="3"/>
          <w:sz w:val="24"/>
          <w:szCs w:val="24"/>
          <w:lang w:bidi="en-US"/>
        </w:rPr>
        <w:t>o którym mowa w ust. 1 pkt. 2-6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Wykonawcy przysługuje wynagrodzenie za roboty budowlane wykonane do dnia odstąpienia, o ile zostały wykonane zgodnie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umową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odebrane.</w:t>
      </w:r>
    </w:p>
    <w:p w:rsidR="006167F7" w:rsidRPr="00641276" w:rsidRDefault="00282ED7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Postanowienia ust.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,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3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stosuje się także w sytuacji, gdy z przyczyn leżących po</w:t>
      </w:r>
      <w:r w:rsidR="008F7026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stronie Wykonawcy, Zamawiający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odstąpił od umowy na podstawie ustawy.</w:t>
      </w:r>
    </w:p>
    <w:p w:rsidR="00EB4E16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bezskutecznego upływu terminu do zapłaty należności z tytułu poniesionych przez Zamawiające</w:t>
      </w:r>
      <w:r w:rsidR="006228A3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4D6DA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naliczone zostaną odsetki ustawowe</w:t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E12675" w:rsidRPr="0096593F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może dokonać potrąceń należności z tytułu poniesionych przez nie</w:t>
      </w:r>
      <w:r w:rsidR="00282ED7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11779B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wraz z odsetkami </w:t>
      </w:r>
      <w:r w:rsidR="00C46471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ustawowymi </w:t>
      </w:r>
      <w:r w:rsidR="00BA31D3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 opóźnienie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 wynagrodzenia Wykonawcy składając właściwe oświadczenie.</w:t>
      </w:r>
    </w:p>
    <w:p w:rsidR="0020156E" w:rsidRPr="00B827A9" w:rsidRDefault="00ED3ABD" w:rsidP="00B827A9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Odstąpienie od umowy powinno nastąpić na piśmie pod rygorem nieważności i zawierać uzasadnienie.</w:t>
      </w:r>
    </w:p>
    <w:p w:rsidR="00282ED7" w:rsidRPr="00641276" w:rsidRDefault="008B3E94" w:rsidP="00AF727A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§16</w:t>
      </w: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ZMIANY POSTANOWIEŃ UMOWY</w:t>
      </w:r>
    </w:p>
    <w:p w:rsidR="006920A6" w:rsidRPr="00641276" w:rsidRDefault="007C2B43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oświadcza, i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przewiduje możliwość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 umowy w stosunku do treści oferty, na podstawie której dokonano wyboru Wykonawcy, w przypadku wystąpienia wymienionych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iejszym paragrafie okoliczności.</w:t>
      </w:r>
    </w:p>
    <w:p w:rsidR="007C2B43" w:rsidRPr="00641276" w:rsidRDefault="00054DFA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dopuszcza możliwość zmiany terminu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 określonego w §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 ust.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</w:t>
      </w:r>
      <w:r w:rsidR="004852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pkt. 2,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okres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niewykonywania przedmiotu umowy,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spowodowanego jedną z </w:t>
      </w:r>
      <w:r w:rsidR="00A16C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następujących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przyczyn:</w:t>
      </w:r>
    </w:p>
    <w:p w:rsidR="003564FD" w:rsidRPr="00641276" w:rsidRDefault="00054DFA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1) </w:t>
      </w:r>
      <w:r w:rsidR="003564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wystąpienie </w:t>
      </w:r>
      <w:r w:rsidR="003564FD" w:rsidRPr="00641276">
        <w:rPr>
          <w:rFonts w:ascii="Times New Roman" w:hAnsi="Times New Roman"/>
          <w:sz w:val="24"/>
          <w:szCs w:val="24"/>
        </w:rPr>
        <w:t xml:space="preserve">warunków atmosferycznych uniemożliwiających prawidłowe wykonanie robót </w:t>
      </w:r>
      <w:r w:rsidR="003564FD" w:rsidRPr="00641276">
        <w:rPr>
          <w:rFonts w:ascii="Times New Roman" w:hAnsi="Times New Roman"/>
          <w:sz w:val="24"/>
          <w:szCs w:val="24"/>
        </w:rPr>
        <w:br/>
        <w:t>z powodu technologii realizacji prac objętych umową wymagającej konkretnych warunków atmosferycznych, jeżeli konieczność wykonania prac w tym okresie nie jest następstwem okoliczności, za które Wykonawca ponosi odpowiedzialność</w:t>
      </w:r>
      <w:r w:rsidR="00C945B7">
        <w:rPr>
          <w:rFonts w:ascii="Times New Roman" w:hAnsi="Times New Roman"/>
          <w:sz w:val="24"/>
          <w:szCs w:val="24"/>
        </w:rPr>
        <w:t>,</w:t>
      </w:r>
    </w:p>
    <w:p w:rsidR="003564FD" w:rsidRPr="00641276" w:rsidRDefault="003564FD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2) </w:t>
      </w:r>
      <w:r w:rsidR="001455EC" w:rsidRPr="00641276">
        <w:rPr>
          <w:rFonts w:ascii="Times New Roman" w:hAnsi="Times New Roman"/>
          <w:sz w:val="24"/>
          <w:szCs w:val="24"/>
        </w:rPr>
        <w:t>wystąpienia konieczności wykonania robót zamiennych, robót dodatkowych lub zamówień dodatkowych, które wstrzymują lub opóźniają realizację przedmiotu umowy</w:t>
      </w:r>
      <w:r w:rsidR="00514598">
        <w:rPr>
          <w:rFonts w:ascii="Times New Roman" w:hAnsi="Times New Roman"/>
          <w:sz w:val="24"/>
          <w:szCs w:val="24"/>
        </w:rPr>
        <w:t>,</w:t>
      </w:r>
    </w:p>
    <w:p w:rsidR="00054DFA" w:rsidRPr="00641276" w:rsidRDefault="003564FD" w:rsidP="006920A6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3)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 równolegle robotami budowlano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-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montażowymi przez inne podmioty, które uniemożliwiają realizację zamówienia – o okres, w którym nie była możliwa realizacja zamówienia z tego powodu potwierdzony wpis</w:t>
      </w:r>
      <w:r w:rsidR="0088616A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em inspektora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E86BE1" w:rsidRPr="00B827A9" w:rsidRDefault="003564FD" w:rsidP="00E86BE1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55241">
        <w:rPr>
          <w:rFonts w:ascii="Times New Roman" w:eastAsia="SimSun" w:hAnsi="Times New Roman"/>
          <w:kern w:val="3"/>
          <w:sz w:val="24"/>
          <w:szCs w:val="24"/>
          <w:lang w:bidi="en-US"/>
        </w:rPr>
        <w:t>W przypadku zmiany ustawowej stawek podatku od towarów i usług w trakcie realizacji umowy dla robót objętych przedmiotem umowy - w zakresie dotyczącym niezrealizowanej części przedmiotu umowy wynagrodzenie zostanie zmodyfikowane proporcjonalnie do zmiany stawki podatku VAT.</w:t>
      </w:r>
    </w:p>
    <w:p w:rsidR="00906A56" w:rsidRPr="00641276" w:rsidRDefault="008B3E94" w:rsidP="00FC00E4">
      <w:pPr>
        <w:suppressAutoHyphens/>
        <w:autoSpaceDN w:val="0"/>
        <w:spacing w:after="120" w:line="360" w:lineRule="auto"/>
        <w:ind w:left="425" w:hanging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17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ind w:firstLine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ROZSTRZYGANIE SPORÓW</w:t>
      </w:r>
    </w:p>
    <w:p w:rsidR="00E55241" w:rsidRDefault="008B3E94" w:rsidP="006326D3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Ewentualne spory mogące powstać na tle realizacji niniejszej</w:t>
      </w:r>
      <w:r w:rsidR="00BA2F6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rozstrzygane będą przez s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ąd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miejscowo</w:t>
      </w:r>
      <w:r w:rsidR="00A401C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dla Zamawiającego.</w:t>
      </w:r>
    </w:p>
    <w:p w:rsidR="00E86BE1" w:rsidRPr="007A1A41" w:rsidRDefault="00E86BE1" w:rsidP="002E20D7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0E3C95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8</w:t>
      </w:r>
    </w:p>
    <w:p w:rsidR="008B3E94" w:rsidRPr="00641276" w:rsidRDefault="008B3E94" w:rsidP="008B3E94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POSTANOWIENIA KOŃCOWE</w:t>
      </w:r>
    </w:p>
    <w:p w:rsidR="00BA7C03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sprawach nieuregulowanych umową mają zastosowanie przepisy Kodeksu Cywilnego i ustawy Prawo Zamówień Publicznych.</w:t>
      </w:r>
    </w:p>
    <w:p w:rsidR="00666888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Integralną część umowy stanowi: Specyfikacja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Warunków Zamówienia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oferta wykonawcy, </w:t>
      </w:r>
      <w:r w:rsidR="000939C2" w:rsidRPr="00641276">
        <w:rPr>
          <w:rFonts w:ascii="Times New Roman" w:hAnsi="Times New Roman"/>
          <w:sz w:val="24"/>
          <w:szCs w:val="24"/>
        </w:rPr>
        <w:t>kosztorys</w:t>
      </w:r>
      <w:r w:rsidR="003272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umowa konsorcjum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 ws</w:t>
      </w:r>
      <w:r w:rsidR="0026316D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półpracy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*</w:t>
      </w:r>
      <w:r w:rsidR="00666888" w:rsidRPr="00641276">
        <w:rPr>
          <w:rFonts w:ascii="Times New Roman" w:hAnsi="Times New Roman"/>
          <w:i/>
          <w:sz w:val="24"/>
          <w:szCs w:val="24"/>
        </w:rPr>
        <w:t xml:space="preserve">, </w:t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zmiany opisu przedmiotu zamówienia dokonane </w:t>
      </w:r>
      <w:r w:rsidR="00F954ED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>w trakcie procedury przetargowej - w wersji elektronicznej.</w:t>
      </w:r>
    </w:p>
    <w:p w:rsidR="00BA7C03" w:rsidRPr="00641276" w:rsidRDefault="00666888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Załączniki do umowy stanowi</w:t>
      </w:r>
      <w:r w:rsidR="00C14034" w:rsidRPr="00641276">
        <w:rPr>
          <w:rFonts w:ascii="Times New Roman" w:eastAsia="Times New Roman" w:hAnsi="Times New Roman"/>
          <w:sz w:val="24"/>
          <w:szCs w:val="24"/>
        </w:rPr>
        <w:t>ą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Harmonogram </w:t>
      </w:r>
      <w:r w:rsidR="00DE2DD9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rzeczowo-finansowy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–</w:t>
      </w:r>
      <w:r w:rsidR="003244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</w:t>
      </w:r>
      <w:r w:rsidR="007D179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oświadczenia podwykonawcy – załącznik nr 2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zestawienia zbiorczego faktur Podwykonawcy – załącznik nr 3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31E6" w:rsidRPr="00F23347" w:rsidRDefault="00F23347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A31E6">
        <w:rPr>
          <w:rFonts w:ascii="Times New Roman" w:eastAsia="SimSun" w:hAnsi="Times New Roman"/>
          <w:color w:val="000000"/>
          <w:kern w:val="3"/>
          <w:sz w:val="24"/>
          <w:szCs w:val="24"/>
          <w:lang w:bidi="en-US"/>
        </w:rPr>
        <w:t xml:space="preserve">Oświadczenie Wykonawcy/Podwykonawców </w:t>
      </w:r>
      <w:r w:rsidR="000939C2" w:rsidRPr="00641276">
        <w:rPr>
          <w:rFonts w:ascii="Times New Roman" w:eastAsia="Times New Roman" w:hAnsi="Times New Roman"/>
          <w:sz w:val="24"/>
          <w:szCs w:val="24"/>
        </w:rPr>
        <w:t>– załącznik nr 4</w:t>
      </w:r>
      <w:r w:rsidR="00B116BB">
        <w:rPr>
          <w:rFonts w:ascii="Times New Roman" w:eastAsia="Times New Roman" w:hAnsi="Times New Roman"/>
          <w:sz w:val="24"/>
          <w:szCs w:val="24"/>
        </w:rPr>
        <w:t>*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F5BAD" w:rsidRPr="00641276" w:rsidRDefault="00A401CE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zmiany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umowy wymagają formy pisemnej 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(aneks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umowy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 rygorem nieważności, za wyjątkiem zmian wymienionych w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2 ust.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5 umowy.</w:t>
      </w:r>
    </w:p>
    <w:p w:rsidR="00E86BE1" w:rsidRPr="007A1A41" w:rsidRDefault="00E86BE1" w:rsidP="004754DB">
      <w:pPr>
        <w:tabs>
          <w:tab w:val="left" w:pos="425"/>
        </w:tabs>
        <w:spacing w:before="120"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496280">
      <w:pPr>
        <w:tabs>
          <w:tab w:val="left" w:pos="425"/>
        </w:tabs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§ 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19</w:t>
      </w:r>
    </w:p>
    <w:p w:rsidR="00BC48DB" w:rsidRPr="00641276" w:rsidRDefault="00BC48DB" w:rsidP="006B0577">
      <w:pPr>
        <w:numPr>
          <w:ilvl w:val="3"/>
          <w:numId w:val="2"/>
        </w:numPr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adres do korespondencji, w tym doręczania oświadczeń woli stron:</w:t>
      </w:r>
    </w:p>
    <w:p w:rsidR="00BC48DB" w:rsidRPr="00641276" w:rsidRDefault="00BC48DB" w:rsidP="006B0577">
      <w:pPr>
        <w:numPr>
          <w:ilvl w:val="0"/>
          <w:numId w:val="22"/>
        </w:numPr>
        <w:spacing w:after="0" w:line="360" w:lineRule="auto"/>
        <w:ind w:left="709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ający – Urząd Miasta Rzeszowa – W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ydział Inwestycji, </w:t>
      </w:r>
      <w:r w:rsidR="00C6015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l. </w:t>
      </w:r>
      <w:r w:rsidR="00E86BE1">
        <w:rPr>
          <w:rFonts w:ascii="Times New Roman" w:eastAsia="SimSun" w:hAnsi="Times New Roman"/>
          <w:kern w:val="3"/>
          <w:sz w:val="24"/>
          <w:szCs w:val="24"/>
          <w:lang w:bidi="en-US"/>
        </w:rPr>
        <w:t>Grunwaldzka 38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35-06</w:t>
      </w:r>
      <w:r w:rsidR="00655176">
        <w:rPr>
          <w:rFonts w:ascii="Times New Roman" w:eastAsia="SimSun" w:hAnsi="Times New Roman"/>
          <w:kern w:val="3"/>
          <w:sz w:val="24"/>
          <w:szCs w:val="24"/>
          <w:lang w:bidi="en-US"/>
        </w:rPr>
        <w:t>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Rzeszów, e mail: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hyperlink r:id="rId8" w:history="1">
        <w:r w:rsidR="004E384F" w:rsidRPr="00EC0870">
          <w:rPr>
            <w:rStyle w:val="Hipercze"/>
            <w:rFonts w:ascii="Times New Roman" w:eastAsia="SimSun" w:hAnsi="Times New Roman"/>
            <w:kern w:val="3"/>
            <w:sz w:val="24"/>
            <w:szCs w:val="24"/>
            <w:lang w:bidi="en-US"/>
          </w:rPr>
          <w:t>wi@erzeszow.pl</w:t>
        </w:r>
      </w:hyperlink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4E384F">
        <w:rPr>
          <w:rFonts w:ascii="Times New Roman" w:eastAsia="SimSun" w:hAnsi="Times New Roman"/>
          <w:kern w:val="3"/>
          <w:sz w:val="24"/>
          <w:szCs w:val="24"/>
          <w:lang w:bidi="en-US"/>
        </w:rPr>
        <w:t>.......................</w:t>
      </w:r>
    </w:p>
    <w:p w:rsidR="00BC48DB" w:rsidRPr="00641276" w:rsidRDefault="00923405" w:rsidP="006B0577">
      <w:pPr>
        <w:numPr>
          <w:ilvl w:val="0"/>
          <w:numId w:val="22"/>
        </w:numPr>
        <w:tabs>
          <w:tab w:val="left" w:pos="284"/>
        </w:tabs>
        <w:spacing w:after="0" w:line="360" w:lineRule="auto"/>
        <w:ind w:left="426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- ………………</w:t>
      </w:r>
      <w:r w:rsidR="00BC48D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 e-mail. ………………….</w:t>
      </w:r>
    </w:p>
    <w:p w:rsidR="00EE35C7" w:rsidRPr="009C3AFD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E35C7">
        <w:rPr>
          <w:rFonts w:ascii="Times New Roman" w:eastAsia="SimSun" w:hAnsi="Times New Roman"/>
          <w:kern w:val="3"/>
          <w:sz w:val="24"/>
          <w:szCs w:val="24"/>
          <w:lang w:bidi="en-US"/>
        </w:rPr>
        <w:t>Każda zmiana adresu, określonego w ust.1 wymaga pisemnego poinformowania drugiej strony.</w:t>
      </w:r>
    </w:p>
    <w:p w:rsidR="00BC48DB" w:rsidRPr="00641276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niepoinformowania o zmianie adresu, doręczenie korespondencji pod dotychczasowy adres ma skutek doręczenia.</w:t>
      </w:r>
    </w:p>
    <w:p w:rsidR="00E86BE1" w:rsidRDefault="00BC48DB" w:rsidP="00E86BE1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Strony uzgadniają sposób kontaktu formalnego drogą pocztową na adresy podane w ust. 1  oraz sposób kontaktu bieżącego w ramach koordynacji procesu realizacji umowy drogą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 mailową na adresy podane w ust. 1.</w:t>
      </w:r>
    </w:p>
    <w:p w:rsidR="00B827A9" w:rsidRPr="00B827A9" w:rsidRDefault="00B827A9" w:rsidP="00B827A9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§ 20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Oświadczenie Wykonawcy</w:t>
      </w:r>
    </w:p>
    <w:p w:rsidR="00E80EBC" w:rsidRDefault="00317456" w:rsidP="00B827A9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Wykonawca oświadcza, że przy realizacji niniejszej umowy zapewni flotę pojazdów, której ł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ą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czny udział pojazdów elektrycznych lub pojazdów napę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d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zanych gazem ziemnym we flocie pojazdów samochodowych w rozumieniu art.2 pkt 33 ustawy z dnia 20 czerwca 1997 r. – prawo o ruchu drogowym używanych przy wykonywaniu tego zadania wynos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ić będzie co najmniej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 xml:space="preserve"> 10%.</w:t>
      </w:r>
    </w:p>
    <w:p w:rsidR="00B827A9" w:rsidRDefault="00B827A9" w:rsidP="00B827A9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</w:p>
    <w:p w:rsidR="00B827A9" w:rsidRDefault="00B827A9" w:rsidP="00B827A9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</w:p>
    <w:p w:rsidR="00B827A9" w:rsidRDefault="00B827A9" w:rsidP="00B827A9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</w:p>
    <w:p w:rsidR="00B827A9" w:rsidRPr="00B827A9" w:rsidRDefault="00B827A9" w:rsidP="00B827A9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</w:p>
    <w:p w:rsidR="00E86BE1" w:rsidRPr="00AD01A1" w:rsidRDefault="00E86BE1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16"/>
          <w:szCs w:val="16"/>
          <w:u w:color="FFFFFF"/>
        </w:rPr>
      </w:pPr>
    </w:p>
    <w:p w:rsidR="00C14034" w:rsidRPr="00641276" w:rsidRDefault="00E70759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§ 2</w:t>
      </w:r>
      <w:r w:rsidR="00317456"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1</w:t>
      </w:r>
    </w:p>
    <w:p w:rsidR="003646A2" w:rsidRPr="00641276" w:rsidRDefault="003646A2" w:rsidP="00C17B95">
      <w:pPr>
        <w:tabs>
          <w:tab w:val="center" w:pos="4535"/>
          <w:tab w:val="left" w:pos="7155"/>
        </w:tabs>
        <w:spacing w:after="0" w:line="360" w:lineRule="auto"/>
        <w:contextualSpacing/>
        <w:mirrorIndents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Umowę sporządzono w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3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egz., w tym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2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dla Zamawiającego i </w:t>
      </w:r>
      <w:r w:rsidR="00F24DAB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 dla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Wykonawcy.</w:t>
      </w:r>
    </w:p>
    <w:p w:rsidR="00AF5BAD" w:rsidRPr="00641276" w:rsidRDefault="00AF5BAD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i/>
          <w:kern w:val="24"/>
          <w:sz w:val="24"/>
          <w:szCs w:val="24"/>
          <w:u w:color="FFFFFF"/>
        </w:rPr>
      </w:pPr>
    </w:p>
    <w:p w:rsidR="003646A2" w:rsidRPr="00641276" w:rsidRDefault="003646A2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i/>
          <w:kern w:val="24"/>
          <w:sz w:val="24"/>
          <w:szCs w:val="24"/>
          <w:u w:color="FFFFFF"/>
        </w:rPr>
        <w:t xml:space="preserve"> * niepotrzebne skreślić</w:t>
      </w:r>
    </w:p>
    <w:p w:rsidR="008031DE" w:rsidRDefault="008031DE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E384F" w:rsidRPr="00641276" w:rsidRDefault="004E384F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10793" w:rsidRPr="00641276" w:rsidRDefault="00410793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Z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>AMAWIAJĄCY: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5D67D8" w:rsidRDefault="005D67D8" w:rsidP="0002669E">
      <w:pPr>
        <w:spacing w:after="0" w:line="360" w:lineRule="auto"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851467" w:rsidRDefault="00851467" w:rsidP="0002669E">
      <w:pPr>
        <w:spacing w:after="0" w:line="360" w:lineRule="auto"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6425BD" w:rsidRDefault="006425BD" w:rsidP="006B132E">
      <w:pPr>
        <w:shd w:val="clear" w:color="auto" w:fill="FFFFFF"/>
        <w:ind w:left="426" w:hanging="426"/>
        <w:rPr>
          <w:rFonts w:ascii="Times New Roman" w:hAnsi="Times New Roman"/>
          <w:iCs/>
          <w:sz w:val="24"/>
          <w:szCs w:val="24"/>
        </w:rPr>
        <w:sectPr w:rsidR="006425BD" w:rsidSect="00BC2F2A">
          <w:headerReference w:type="default" r:id="rId9"/>
          <w:headerReference w:type="first" r:id="rId10"/>
          <w:footerReference w:type="first" r:id="rId11"/>
          <w:pgSz w:w="11906" w:h="16838"/>
          <w:pgMar w:top="1276" w:right="1134" w:bottom="1134" w:left="1418" w:header="709" w:footer="709" w:gutter="0"/>
          <w:cols w:space="708"/>
          <w:titlePg/>
          <w:docGrid w:linePitch="360"/>
        </w:sectPr>
      </w:pPr>
    </w:p>
    <w:p w:rsidR="00E6028F" w:rsidRDefault="00CF061E" w:rsidP="006B132E">
      <w:p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Z</w:t>
      </w:r>
      <w:r w:rsidR="00E6028F">
        <w:rPr>
          <w:rFonts w:ascii="Times New Roman" w:hAnsi="Times New Roman"/>
          <w:iCs/>
          <w:sz w:val="24"/>
          <w:szCs w:val="24"/>
        </w:rPr>
        <w:t>ałącznik nr 1</w:t>
      </w:r>
      <w:r w:rsidR="00E6028F" w:rsidRPr="00641276">
        <w:rPr>
          <w:rFonts w:ascii="Times New Roman" w:hAnsi="Times New Roman"/>
          <w:iCs/>
          <w:sz w:val="24"/>
          <w:szCs w:val="24"/>
        </w:rPr>
        <w:t xml:space="preserve"> </w:t>
      </w:r>
      <w:r w:rsidR="00E6028F">
        <w:rPr>
          <w:rFonts w:ascii="Times New Roman" w:hAnsi="Times New Roman"/>
          <w:iCs/>
          <w:sz w:val="24"/>
          <w:szCs w:val="24"/>
        </w:rPr>
        <w:t xml:space="preserve">Harmonogram </w:t>
      </w:r>
      <w:r w:rsidR="00E6028F">
        <w:rPr>
          <w:rFonts w:ascii="Times New Roman" w:hAnsi="Times New Roman"/>
          <w:sz w:val="24"/>
          <w:szCs w:val="24"/>
        </w:rPr>
        <w:t>do umowy nr ……………</w:t>
      </w:r>
      <w:r w:rsidR="00E6028F" w:rsidRPr="00641276">
        <w:rPr>
          <w:rFonts w:ascii="Times New Roman" w:hAnsi="Times New Roman"/>
          <w:sz w:val="24"/>
          <w:szCs w:val="24"/>
        </w:rPr>
        <w:t>… z dnia …………………….</w:t>
      </w:r>
    </w:p>
    <w:tbl>
      <w:tblPr>
        <w:tblW w:w="12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5440"/>
        <w:gridCol w:w="1094"/>
        <w:gridCol w:w="1360"/>
        <w:gridCol w:w="1360"/>
        <w:gridCol w:w="1360"/>
        <w:gridCol w:w="1360"/>
      </w:tblGrid>
      <w:tr w:rsidR="006425BD" w:rsidRPr="006425BD" w:rsidTr="006425BD">
        <w:trPr>
          <w:trHeight w:val="300"/>
        </w:trPr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Szkoła Podstawowa nr 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425BD" w:rsidRPr="006425BD" w:rsidTr="006425BD">
        <w:trPr>
          <w:trHeight w:val="570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5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Wymagany do osiągnięcia standard / wyszczególnienie robót </w:t>
            </w:r>
          </w:p>
        </w:tc>
        <w:tc>
          <w:tcPr>
            <w:tcW w:w="3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 na koniec kwartału [netto]</w:t>
            </w:r>
          </w:p>
        </w:tc>
      </w:tr>
      <w:tr w:rsidR="006425BD" w:rsidRPr="006425BD" w:rsidTr="006425BD">
        <w:trPr>
          <w:trHeight w:val="5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 KWARTAŁ 2023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II KWARTAŁ 2023</w:t>
            </w:r>
          </w:p>
        </w:tc>
      </w:tr>
      <w:tr w:rsidR="006425BD" w:rsidRPr="006425BD" w:rsidTr="006425BD">
        <w:trPr>
          <w:trHeight w:val="51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DOJŚCIA DO OBIEKTÓW OŚWIATOWYCH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75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Budowa nowych miejsc parkingowych i wyznaczenie miejsc dla osób z  niepełnosprawnościami (w tym przebudowa układu komunikacyjnego oraz miejsce do składowania odpadów)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Wykonanie oświetlenia dojścia do szkoły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WEJŚĆ DO BUDYNKU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Budowa nowej pochylni przy wejściu głównym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66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Przebudowa schodów zewnętrznych przed wejściem głównym z uwzględnieniem nawierzchni antypoślizgowej i wymaganym kontrastem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9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nowych barierek po obu stronach schodów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2.4.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Likwidacja progu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SZATNI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9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Oznakowanie szafek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69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KOMUNIKACJI PIONOWEJ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Kontrastowe oznakowanie schodów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SAL LEKCYJNYCH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2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Remont sali geograficzno-przyrodniczej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7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5.2.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rolet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49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SAL REWALIDACYJNYCH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69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Remont 2 sal rewalidacyjnych (malowanie z zachowanie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</w:t>
            </w: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kontrastu, ażurowa zabudowa grzejników, montaż paneli tapicerowanych)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9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STOŁÓWKI SZKOLNEJ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68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Malowanie z zachowaniem kontrastu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8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7.2.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rolet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26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ŚWIETLICY SZKOLNEJ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Malowanie z zachowaniem kontrastu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BIBLIOTEKI SZKOLNEJ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Malowanie z zachowaniem kontrastu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9.2.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Montaż rolet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4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STANDARD DOSTĘPNOŚCI POMIESZCZEŃ SANITARNYCH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68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10.1.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Remont toalety WC 01 z dostosowaniem dla osób dla niepełnosprawnych wraz z remontem przyległego do toalety zaplecza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5BD" w:rsidRPr="006425BD" w:rsidTr="006425BD">
        <w:trPr>
          <w:trHeight w:val="300"/>
        </w:trPr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6425BD" w:rsidRPr="006425BD" w:rsidRDefault="006425BD" w:rsidP="0064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6425BD" w:rsidRPr="006425BD" w:rsidRDefault="006425BD" w:rsidP="006425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6425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6425BD" w:rsidRDefault="006425BD" w:rsidP="006425BD">
      <w:p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</w:p>
    <w:p w:rsidR="006425BD" w:rsidRPr="00CB0C7C" w:rsidRDefault="006425BD" w:rsidP="006425BD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Harmonogram rzeczowo - finansowy nie jest wymagany na etapie składania oferty przetargowej.</w:t>
      </w:r>
    </w:p>
    <w:p w:rsidR="006425BD" w:rsidRPr="00CB0C7C" w:rsidRDefault="006425BD" w:rsidP="006425BD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 xml:space="preserve">Wybrany w przetargu Wykonawca zobowiązany jest do przedłożenia Zamawiającemu </w:t>
      </w:r>
    </w:p>
    <w:p w:rsidR="006425BD" w:rsidRPr="00CB0C7C" w:rsidRDefault="006425BD" w:rsidP="006425BD">
      <w:pPr>
        <w:shd w:val="clear" w:color="auto" w:fill="FFFFFF"/>
        <w:suppressAutoHyphens/>
        <w:autoSpaceDN w:val="0"/>
        <w:spacing w:after="0" w:line="240" w:lineRule="auto"/>
        <w:ind w:left="510"/>
        <w:jc w:val="both"/>
        <w:textAlignment w:val="baseline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wypełnionego harmonogramu rzeczowo - finansowego przed podpisaniem umowy.</w:t>
      </w:r>
    </w:p>
    <w:p w:rsidR="006425BD" w:rsidRDefault="006425BD" w:rsidP="006425BD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Przedstawiony harmonogram musi być zaakceptowany przez Zamawiającego przed podpisaniem umowy.</w:t>
      </w:r>
    </w:p>
    <w:p w:rsidR="00256250" w:rsidRPr="00B827A9" w:rsidRDefault="006425BD" w:rsidP="006425BD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 xml:space="preserve">Roboty związane z remontem toalet należy wykonywać w okresie przerw świątecznych i ferii zimowych. </w:t>
      </w:r>
    </w:p>
    <w:p w:rsidR="00256250" w:rsidRPr="00641276" w:rsidRDefault="00256250" w:rsidP="006425BD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ZAMAWIAJĄCY: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6425BD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                                                      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256250" w:rsidRPr="00641276" w:rsidRDefault="00256250" w:rsidP="006425BD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256250" w:rsidRDefault="00256250" w:rsidP="006425BD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256250" w:rsidRPr="00641276" w:rsidRDefault="00256250" w:rsidP="006425BD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6425BD" w:rsidRPr="006425BD" w:rsidRDefault="00256250" w:rsidP="006425BD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sectPr w:rsidR="006425BD" w:rsidRPr="006425BD" w:rsidSect="006425BD">
          <w:pgSz w:w="16838" w:h="11906" w:orient="landscape"/>
          <w:pgMar w:top="1418" w:right="1276" w:bottom="1134" w:left="1134" w:header="709" w:footer="709" w:gutter="0"/>
          <w:cols w:space="708"/>
          <w:titlePg/>
          <w:docGrid w:linePitch="360"/>
        </w:sect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="006425BD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                                                           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6B132E" w:rsidRPr="00641276" w:rsidRDefault="00CF061E" w:rsidP="006B132E">
      <w:p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Z</w:t>
      </w:r>
      <w:r w:rsidR="006B132E" w:rsidRPr="00641276">
        <w:rPr>
          <w:rFonts w:ascii="Times New Roman" w:hAnsi="Times New Roman"/>
          <w:iCs/>
          <w:sz w:val="24"/>
          <w:szCs w:val="24"/>
        </w:rPr>
        <w:t>ałącznik nr 2</w:t>
      </w:r>
      <w:r w:rsidR="00B116BB">
        <w:rPr>
          <w:rFonts w:ascii="Times New Roman" w:hAnsi="Times New Roman"/>
          <w:iCs/>
          <w:sz w:val="24"/>
          <w:szCs w:val="24"/>
        </w:rPr>
        <w:t>*</w:t>
      </w:r>
      <w:r w:rsidR="006B132E" w:rsidRPr="00641276">
        <w:rPr>
          <w:rFonts w:ascii="Times New Roman" w:hAnsi="Times New Roman"/>
          <w:iCs/>
          <w:sz w:val="24"/>
          <w:szCs w:val="24"/>
        </w:rPr>
        <w:t xml:space="preserve"> </w:t>
      </w:r>
      <w:r w:rsidR="006B132E" w:rsidRPr="00641276">
        <w:rPr>
          <w:rFonts w:ascii="Times New Roman" w:hAnsi="Times New Roman"/>
          <w:sz w:val="24"/>
          <w:szCs w:val="24"/>
        </w:rPr>
        <w:t>do umowy nr …………………………… z dnia …………………….</w:t>
      </w:r>
    </w:p>
    <w:p w:rsidR="00553557" w:rsidRPr="00E30565" w:rsidRDefault="006B132E" w:rsidP="00141A58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Zadanie Inwestycyjne: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Dostosowanie budynku Szkoły Podstawowej nr </w:t>
      </w:r>
      <w:r w:rsidR="008F29A6">
        <w:rPr>
          <w:rFonts w:ascii="Times New Roman" w:eastAsia="SimSun" w:hAnsi="Times New Roman"/>
          <w:b/>
          <w:kern w:val="24"/>
          <w:sz w:val="24"/>
          <w:szCs w:val="24"/>
        </w:rPr>
        <w:t>16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z Oddziałami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Integracyjnymi ul.</w:t>
      </w:r>
      <w:r w:rsidR="008F29A6">
        <w:rPr>
          <w:rFonts w:ascii="Times New Roman" w:eastAsia="SimSun" w:hAnsi="Times New Roman"/>
          <w:b/>
          <w:kern w:val="24"/>
          <w:sz w:val="24"/>
          <w:szCs w:val="24"/>
        </w:rPr>
        <w:t xml:space="preserve"> Bohaterów 1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, w obszarze architektonicznym dla potrzeb osób 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6B132E" w:rsidRPr="00641276" w:rsidRDefault="006B132E" w:rsidP="00B827A9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                  </w:t>
      </w:r>
    </w:p>
    <w:p w:rsidR="006B132E" w:rsidRPr="00641276" w:rsidRDefault="006B132E" w:rsidP="00B827A9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Oświadczam, że wykonywałem* / nie wyk</w:t>
      </w:r>
      <w:r w:rsidRPr="00B838E6">
        <w:rPr>
          <w:rFonts w:ascii="Times New Roman" w:hAnsi="Times New Roman"/>
          <w:sz w:val="24"/>
          <w:szCs w:val="24"/>
        </w:rPr>
        <w:t>onyw</w:t>
      </w:r>
      <w:r w:rsidRPr="00641276">
        <w:rPr>
          <w:rFonts w:ascii="Times New Roman" w:hAnsi="Times New Roman"/>
          <w:sz w:val="24"/>
          <w:szCs w:val="24"/>
        </w:rPr>
        <w:t>ałem* robót na rzecz Wykonawcy w okresie od …………….. do………………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a) Oświadczam niniejszym, że otrzymałem wymagalne wynagrodzenie za zakres robót wykonanych od………..do……………..objęty moja fakturą nr …………… z dnia ………….. wystawioną Wykonawcy. 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b) Oświadczam, że otrzymałem należne wynagrodzenie wynikające z umowy  w wysokości …………………………………..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Zapłata powyższego wynagrodzenia zaspokaja wszelkie nasze roszczenia wynikające z wykonania zakresu robót określonego w przytoczonej fakturze i protokole odbioru częściowego robót.</w:t>
      </w:r>
    </w:p>
    <w:p w:rsidR="006B132E" w:rsidRPr="00641276" w:rsidRDefault="006B132E" w:rsidP="00B827A9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Jednocześnie oświadczam, że na w/w zadaniu zatrudniam* / nie zatrudniam* dalszych podwykonawców</w:t>
      </w:r>
    </w:p>
    <w:p w:rsidR="006B132E" w:rsidRPr="00641276" w:rsidRDefault="006B132E" w:rsidP="00B827A9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Data :  …………………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Podwykonawcy)                         </w:t>
      </w:r>
    </w:p>
    <w:p w:rsidR="006B132E" w:rsidRPr="00641276" w:rsidRDefault="006B132E" w:rsidP="00B827A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Wykonawcy)                         </w:t>
      </w:r>
    </w:p>
    <w:p w:rsidR="006B132E" w:rsidRPr="00641276" w:rsidRDefault="006B132E" w:rsidP="006B132E">
      <w:pPr>
        <w:shd w:val="clear" w:color="auto" w:fill="FFFFFF"/>
        <w:ind w:left="426" w:hanging="426"/>
        <w:rPr>
          <w:rFonts w:ascii="Times New Roman" w:hAnsi="Times New Roman"/>
          <w:iCs/>
          <w:sz w:val="24"/>
          <w:szCs w:val="24"/>
        </w:rPr>
      </w:pPr>
      <w:r w:rsidRPr="00641276">
        <w:rPr>
          <w:rFonts w:ascii="Times New Roman" w:hAnsi="Times New Roman"/>
          <w:iCs/>
          <w:sz w:val="24"/>
          <w:szCs w:val="24"/>
        </w:rPr>
        <w:t>*- niepotrzebne skreślić</w:t>
      </w:r>
    </w:p>
    <w:p w:rsidR="00236A19" w:rsidRDefault="00236A19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266F8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266F86">
        <w:rPr>
          <w:rFonts w:ascii="Times New Roman" w:eastAsia="SimSun" w:hAnsi="Times New Roman"/>
          <w:kern w:val="24"/>
          <w:sz w:val="24"/>
          <w:szCs w:val="24"/>
        </w:rPr>
        <w:t>Załącznik nr 3</w:t>
      </w:r>
      <w:r w:rsidR="00B116BB">
        <w:rPr>
          <w:rFonts w:ascii="Times New Roman" w:eastAsia="SimSun" w:hAnsi="Times New Roman"/>
          <w:kern w:val="24"/>
          <w:sz w:val="24"/>
          <w:szCs w:val="24"/>
        </w:rPr>
        <w:t>*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kern w:val="24"/>
          <w:sz w:val="24"/>
          <w:szCs w:val="24"/>
        </w:rPr>
      </w:pPr>
    </w:p>
    <w:p w:rsidR="00E30B35" w:rsidRPr="00641276" w:rsidRDefault="00F6593E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ZESTAWIENIE ZBIORCZE FAKTUR PODWYKONAWC</w:t>
      </w:r>
      <w:r w:rsidR="00E30B35" w:rsidRPr="00641276">
        <w:rPr>
          <w:rFonts w:ascii="Times New Roman" w:eastAsia="SimSun" w:hAnsi="Times New Roman"/>
          <w:kern w:val="24"/>
          <w:sz w:val="24"/>
          <w:szCs w:val="24"/>
        </w:rPr>
        <w:t>ÓW</w:t>
      </w:r>
    </w:p>
    <w:p w:rsidR="00F6593E" w:rsidRPr="00641276" w:rsidRDefault="00E30B35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(do faktury końcowej)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Default="00F6593E" w:rsidP="00141A58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 xml:space="preserve">Nazwa zadania inwestycyjnego: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„Dostosowanie budynku Szkoły Podstawowej nr </w:t>
      </w:r>
      <w:r w:rsidR="008F29A6">
        <w:rPr>
          <w:rFonts w:ascii="Times New Roman" w:eastAsia="SimSun" w:hAnsi="Times New Roman"/>
          <w:b/>
          <w:kern w:val="24"/>
          <w:sz w:val="24"/>
          <w:szCs w:val="24"/>
        </w:rPr>
        <w:t>16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z Oddziałami Integracyjnymi ul. </w:t>
      </w:r>
      <w:r w:rsidR="008F29A6">
        <w:rPr>
          <w:rFonts w:ascii="Times New Roman" w:eastAsia="SimSun" w:hAnsi="Times New Roman"/>
          <w:b/>
          <w:kern w:val="24"/>
          <w:sz w:val="24"/>
          <w:szCs w:val="24"/>
        </w:rPr>
        <w:t>Bohaterów 1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, w obszarze architektonicznym dla potrzeb osób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niepełnosprawnościami”</w:t>
      </w:r>
    </w:p>
    <w:p w:rsidR="00553557" w:rsidRPr="00641276" w:rsidRDefault="00553557" w:rsidP="00F6593E">
      <w:pPr>
        <w:shd w:val="clear" w:color="auto" w:fill="FFFFFF"/>
        <w:tabs>
          <w:tab w:val="left" w:pos="1843"/>
        </w:tabs>
        <w:suppressAutoHyphens/>
        <w:spacing w:after="0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Umowa nr ZP.. ……………………….………… z dnia : …………………………………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Wykonawca/ adres : ………………………………………………………………………..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tbl>
      <w:tblPr>
        <w:tblW w:w="979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86"/>
        <w:gridCol w:w="1701"/>
        <w:gridCol w:w="1625"/>
        <w:gridCol w:w="1210"/>
        <w:gridCol w:w="992"/>
        <w:gridCol w:w="1102"/>
        <w:gridCol w:w="1875"/>
      </w:tblGrid>
      <w:tr w:rsidR="00F6593E" w:rsidRPr="00641276" w:rsidTr="00DE2DD9">
        <w:trPr>
          <w:cantSplit/>
          <w:trHeight w:val="113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E30B35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Nr umowy z Podwyko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nawcą wraz z aneksami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faktury Podwykonawcy  dla Wykonawcy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80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Rodzaj robót wg harmonogramu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left="73" w:right="57" w:hanging="73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wg umowy Wykona-wcy z Podwyko- nawcą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2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narastająco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34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Zawan-sowanie umowy %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57"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ar-SA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dostarczenia oświadczenia Podwykonawcy o zapłacie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wymagalnego wynagrodzenia</w:t>
            </w:r>
          </w:p>
        </w:tc>
      </w:tr>
      <w:tr w:rsidR="00F6593E" w:rsidRPr="00641276" w:rsidTr="00DE2DD9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</w:tbl>
    <w:p w:rsidR="00F6593E" w:rsidRPr="00641276" w:rsidRDefault="00F6593E" w:rsidP="00F6593E">
      <w:pPr>
        <w:shd w:val="clear" w:color="auto" w:fill="FFFFFF"/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Default="00DB5D3D" w:rsidP="00C01289">
      <w:pPr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73007B" w:rsidRPr="00641276" w:rsidRDefault="0073007B" w:rsidP="00C01289">
      <w:pPr>
        <w:rPr>
          <w:rFonts w:ascii="Times New Roman" w:hAnsi="Times New Roman"/>
          <w:i/>
          <w:sz w:val="24"/>
          <w:szCs w:val="24"/>
        </w:rPr>
      </w:pPr>
    </w:p>
    <w:p w:rsidR="00AA31E6" w:rsidRPr="00AA31E6" w:rsidRDefault="00AA31E6" w:rsidP="00AA31E6">
      <w:pPr>
        <w:tabs>
          <w:tab w:val="left" w:pos="2085"/>
        </w:tabs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Załącznik nr </w:t>
      </w:r>
      <w:r w:rsidR="00F233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4</w:t>
      </w:r>
      <w:r w:rsidR="00B116B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*</w:t>
      </w: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AA31E6">
        <w:rPr>
          <w:rFonts w:ascii="Times New Roman" w:hAnsi="Times New Roman"/>
          <w:color w:val="000000"/>
          <w:sz w:val="24"/>
          <w:szCs w:val="24"/>
        </w:rPr>
        <w:t>do umowy nr …………………………… z dnia …………………….</w:t>
      </w: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b/>
          <w:color w:val="000000"/>
          <w:kern w:val="3"/>
          <w:sz w:val="24"/>
          <w:szCs w:val="24"/>
        </w:rPr>
        <w:t>OŚWIADCZENIE WYKONAWCY/PODWYKONAWCY*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Oświadczam, że niżej wymienione osoby są zatrudnione na umowę o pracę: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65"/>
        <w:gridCol w:w="3827"/>
        <w:gridCol w:w="1984"/>
      </w:tblGrid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Lp.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Imię i nazwisko</w:t>
            </w:r>
          </w:p>
        </w:tc>
        <w:tc>
          <w:tcPr>
            <w:tcW w:w="3827" w:type="dxa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Rodzaj wykonywanych czynności wskazanych w SWZ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Wymiar etatu</w:t>
            </w: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1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2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3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</w:tbl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podmiot składający oświadczenie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(nazwa i adres)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data i podpis osoby uprawnionej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do złożenia oświadczenia</w:t>
      </w:r>
    </w:p>
    <w:p w:rsidR="00AA31E6" w:rsidRPr="00AA31E6" w:rsidRDefault="00AA31E6" w:rsidP="00AA31E6">
      <w:pPr>
        <w:tabs>
          <w:tab w:val="left" w:pos="284"/>
        </w:tabs>
        <w:spacing w:after="0" w:line="360" w:lineRule="auto"/>
        <w:ind w:left="426" w:hanging="426"/>
        <w:rPr>
          <w:rFonts w:ascii="Times New Roman" w:hAnsi="Times New Roman"/>
          <w:color w:val="000000"/>
          <w:sz w:val="24"/>
        </w:rPr>
      </w:pP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AA31E6" w:rsidRPr="00641276" w:rsidRDefault="00AA31E6" w:rsidP="00713685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AA31E6" w:rsidRPr="00641276" w:rsidSect="006425BD">
      <w:pgSz w:w="11906" w:h="16838"/>
      <w:pgMar w:top="1276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3C0" w:rsidRDefault="008F13C0" w:rsidP="00077CA1">
      <w:pPr>
        <w:spacing w:after="0" w:line="240" w:lineRule="auto"/>
      </w:pPr>
      <w:r>
        <w:separator/>
      </w:r>
    </w:p>
  </w:endnote>
  <w:endnote w:type="continuationSeparator" w:id="0">
    <w:p w:rsidR="008F13C0" w:rsidRDefault="008F13C0" w:rsidP="000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3A" w:rsidRPr="00C552A9" w:rsidRDefault="00FB363A">
    <w:pPr>
      <w:pStyle w:val="Stopka"/>
      <w:jc w:val="right"/>
      <w:rPr>
        <w:rFonts w:ascii="Calibri Light" w:eastAsia="Times New Roman" w:hAnsi="Calibri Light"/>
        <w:sz w:val="28"/>
        <w:szCs w:val="28"/>
      </w:rPr>
    </w:pPr>
    <w:r w:rsidRPr="00C552A9">
      <w:rPr>
        <w:rFonts w:ascii="Calibri Light" w:eastAsia="Times New Roman" w:hAnsi="Calibri Light"/>
        <w:sz w:val="28"/>
        <w:szCs w:val="28"/>
      </w:rPr>
      <w:t xml:space="preserve">str. </w:t>
    </w:r>
    <w:r w:rsidRPr="00C552A9">
      <w:rPr>
        <w:rFonts w:eastAsia="Times New Roman"/>
      </w:rPr>
      <w:fldChar w:fldCharType="begin"/>
    </w:r>
    <w:r>
      <w:instrText>PAGE    \* MERGEFORMAT</w:instrText>
    </w:r>
    <w:r w:rsidRPr="00C552A9">
      <w:rPr>
        <w:rFonts w:eastAsia="Times New Roman"/>
      </w:rPr>
      <w:fldChar w:fldCharType="separate"/>
    </w:r>
    <w:r w:rsidRPr="00232AC0">
      <w:rPr>
        <w:rFonts w:ascii="Calibri Light" w:eastAsia="Times New Roman" w:hAnsi="Calibri Light"/>
        <w:noProof/>
        <w:sz w:val="28"/>
        <w:szCs w:val="28"/>
      </w:rPr>
      <w:t>1</w:t>
    </w:r>
    <w:r w:rsidRPr="00C552A9">
      <w:rPr>
        <w:rFonts w:ascii="Calibri Light" w:eastAsia="Times New Roman" w:hAnsi="Calibri Light"/>
        <w:sz w:val="28"/>
        <w:szCs w:val="28"/>
      </w:rPr>
      <w:fldChar w:fldCharType="end"/>
    </w:r>
  </w:p>
  <w:p w:rsidR="00FB363A" w:rsidRDefault="00FB3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3C0" w:rsidRDefault="008F13C0" w:rsidP="00077CA1">
      <w:pPr>
        <w:spacing w:after="0" w:line="240" w:lineRule="auto"/>
      </w:pPr>
      <w:r>
        <w:separator/>
      </w:r>
    </w:p>
  </w:footnote>
  <w:footnote w:type="continuationSeparator" w:id="0">
    <w:p w:rsidR="008F13C0" w:rsidRDefault="008F13C0" w:rsidP="0007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3A" w:rsidRDefault="00D17333">
    <w:pPr>
      <w:pStyle w:val="Nagwek"/>
    </w:pPr>
    <w:r>
      <w:rPr>
        <w:noProof/>
      </w:rPr>
      <w:drawing>
        <wp:inline distT="0" distB="0" distL="0" distR="0" wp14:anchorId="4C5C8EDC" wp14:editId="0339B6CF">
          <wp:extent cx="5760720" cy="739775"/>
          <wp:effectExtent l="0" t="0" r="0" b="317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B363A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63A" w:rsidRPr="00E52A8D" w:rsidRDefault="00FB363A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Pr="00C9200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21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535.65pt;margin-top:634.55pt;width:55.3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" o:allowincell="f" filled="f" stroked="f">
              <v:textbox style="layout-flow:vertical;mso-layout-flow-alt:bottom-to-top;mso-fit-shape-to-text:t">
                <w:txbxContent>
                  <w:p w:rsidR="00FB363A" w:rsidRPr="00E52A8D" w:rsidRDefault="00FB363A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Pr="00C9200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21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333" w:rsidRDefault="00D17333">
    <w:pPr>
      <w:pStyle w:val="Nagwek"/>
    </w:pPr>
    <w:r>
      <w:rPr>
        <w:noProof/>
      </w:rPr>
      <w:drawing>
        <wp:inline distT="0" distB="0" distL="0" distR="0" wp14:anchorId="154A9A9E" wp14:editId="0DFE77A8">
          <wp:extent cx="5760720" cy="739775"/>
          <wp:effectExtent l="0" t="0" r="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B363A" w:rsidRPr="000E39E6" w:rsidRDefault="00FB363A" w:rsidP="00503EC5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SimSu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E402A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b w:val="0"/>
        <w:i w:val="0"/>
        <w:color w:val="000000"/>
        <w:kern w:val="1"/>
        <w:sz w:val="24"/>
        <w:szCs w:val="24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color w:val="000000"/>
        <w:sz w:val="24"/>
        <w:szCs w:val="24"/>
      </w:rPr>
    </w:lvl>
  </w:abstractNum>
  <w:abstractNum w:abstractNumId="3" w15:restartNumberingAfterBreak="0">
    <w:nsid w:val="0000000F"/>
    <w:multiLevelType w:val="singleLevel"/>
    <w:tmpl w:val="A38CBE9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trike w:val="0"/>
      </w:rPr>
    </w:lvl>
  </w:abstractNum>
  <w:abstractNum w:abstractNumId="4" w15:restartNumberingAfterBreak="0">
    <w:nsid w:val="00000012"/>
    <w:multiLevelType w:val="singleLevel"/>
    <w:tmpl w:val="2906118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6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SimSun" w:cs="Times New Roman" w:hint="default"/>
      </w:rPr>
    </w:lvl>
  </w:abstractNum>
  <w:abstractNum w:abstractNumId="7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8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9" w15:restartNumberingAfterBreak="0">
    <w:nsid w:val="00000028"/>
    <w:multiLevelType w:val="multi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C41782"/>
    <w:multiLevelType w:val="hybridMultilevel"/>
    <w:tmpl w:val="48B01046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76B79"/>
    <w:multiLevelType w:val="hybridMultilevel"/>
    <w:tmpl w:val="B3A44498"/>
    <w:lvl w:ilvl="0" w:tplc="7D8496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E09E5"/>
    <w:multiLevelType w:val="hybridMultilevel"/>
    <w:tmpl w:val="3252FACA"/>
    <w:lvl w:ilvl="0" w:tplc="8CEA8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AD957F1"/>
    <w:multiLevelType w:val="hybridMultilevel"/>
    <w:tmpl w:val="0B10A990"/>
    <w:lvl w:ilvl="0" w:tplc="6F96678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57046B"/>
    <w:multiLevelType w:val="hybridMultilevel"/>
    <w:tmpl w:val="2166D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16D6A"/>
    <w:multiLevelType w:val="hybridMultilevel"/>
    <w:tmpl w:val="5ED45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132058A7"/>
    <w:multiLevelType w:val="hybridMultilevel"/>
    <w:tmpl w:val="EE34D7C6"/>
    <w:lvl w:ilvl="0" w:tplc="4828997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677A6"/>
    <w:multiLevelType w:val="hybridMultilevel"/>
    <w:tmpl w:val="F68E6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E5017F"/>
    <w:multiLevelType w:val="hybridMultilevel"/>
    <w:tmpl w:val="566CCB50"/>
    <w:lvl w:ilvl="0" w:tplc="79E230D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96940"/>
    <w:multiLevelType w:val="hybridMultilevel"/>
    <w:tmpl w:val="BB60E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61191"/>
    <w:multiLevelType w:val="hybridMultilevel"/>
    <w:tmpl w:val="8AC40D66"/>
    <w:lvl w:ilvl="0" w:tplc="3FAC04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C3132"/>
    <w:multiLevelType w:val="hybridMultilevel"/>
    <w:tmpl w:val="6E52D31A"/>
    <w:lvl w:ilvl="0" w:tplc="4412D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62A3D"/>
    <w:multiLevelType w:val="hybridMultilevel"/>
    <w:tmpl w:val="C93E03C2"/>
    <w:lvl w:ilvl="0" w:tplc="36ACDB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2A8267B"/>
    <w:multiLevelType w:val="hybridMultilevel"/>
    <w:tmpl w:val="65B8D410"/>
    <w:lvl w:ilvl="0" w:tplc="EBC2F8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55673E2"/>
    <w:multiLevelType w:val="hybridMultilevel"/>
    <w:tmpl w:val="D4148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F4D79"/>
    <w:multiLevelType w:val="hybridMultilevel"/>
    <w:tmpl w:val="F2A43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16C32"/>
    <w:multiLevelType w:val="hybridMultilevel"/>
    <w:tmpl w:val="5B485906"/>
    <w:lvl w:ilvl="0" w:tplc="E04A12E0">
      <w:start w:val="1"/>
      <w:numFmt w:val="decimal"/>
      <w:lvlText w:val="%1)"/>
      <w:lvlJc w:val="left"/>
      <w:pPr>
        <w:ind w:left="4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F5F5074"/>
    <w:multiLevelType w:val="hybridMultilevel"/>
    <w:tmpl w:val="81529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D6F35"/>
    <w:multiLevelType w:val="hybridMultilevel"/>
    <w:tmpl w:val="0DA4B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C2D3E"/>
    <w:multiLevelType w:val="hybridMultilevel"/>
    <w:tmpl w:val="F2DEC8CE"/>
    <w:lvl w:ilvl="0" w:tplc="1A6049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BE2864"/>
    <w:multiLevelType w:val="hybridMultilevel"/>
    <w:tmpl w:val="A19C6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C0D57"/>
    <w:multiLevelType w:val="hybridMultilevel"/>
    <w:tmpl w:val="17A6C480"/>
    <w:lvl w:ilvl="0" w:tplc="1F541A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B51E72"/>
    <w:multiLevelType w:val="hybridMultilevel"/>
    <w:tmpl w:val="988A7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738D3"/>
    <w:multiLevelType w:val="hybridMultilevel"/>
    <w:tmpl w:val="F2FAE7F0"/>
    <w:lvl w:ilvl="0" w:tplc="A5CE64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8430C4"/>
    <w:multiLevelType w:val="hybridMultilevel"/>
    <w:tmpl w:val="11A43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387CB2"/>
    <w:multiLevelType w:val="hybridMultilevel"/>
    <w:tmpl w:val="E9EEEF1E"/>
    <w:lvl w:ilvl="0" w:tplc="FD9003A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9D1FE7"/>
    <w:multiLevelType w:val="hybridMultilevel"/>
    <w:tmpl w:val="CBBEEEB2"/>
    <w:lvl w:ilvl="0" w:tplc="CC5699B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CC06DED"/>
    <w:multiLevelType w:val="hybridMultilevel"/>
    <w:tmpl w:val="4490997E"/>
    <w:lvl w:ilvl="0" w:tplc="15ACDD4C">
      <w:start w:val="1"/>
      <w:numFmt w:val="decimal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D2C1EEB"/>
    <w:multiLevelType w:val="hybridMultilevel"/>
    <w:tmpl w:val="1512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555E71"/>
    <w:multiLevelType w:val="hybridMultilevel"/>
    <w:tmpl w:val="1054D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5A6741A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59302C"/>
    <w:multiLevelType w:val="hybridMultilevel"/>
    <w:tmpl w:val="5FCEC0C4"/>
    <w:lvl w:ilvl="0" w:tplc="0DDAAABC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FD1717C"/>
    <w:multiLevelType w:val="hybridMultilevel"/>
    <w:tmpl w:val="6ACA593A"/>
    <w:lvl w:ilvl="0" w:tplc="8FFE7BA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FE87406"/>
    <w:multiLevelType w:val="hybridMultilevel"/>
    <w:tmpl w:val="5DAC106C"/>
    <w:lvl w:ilvl="0" w:tplc="D7B01A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A7438"/>
    <w:multiLevelType w:val="hybridMultilevel"/>
    <w:tmpl w:val="DDA4A028"/>
    <w:lvl w:ilvl="0" w:tplc="88C471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E67E8"/>
    <w:multiLevelType w:val="hybridMultilevel"/>
    <w:tmpl w:val="02DE6F50"/>
    <w:lvl w:ilvl="0" w:tplc="D03AE1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5"/>
  </w:num>
  <w:num w:numId="3">
    <w:abstractNumId w:val="22"/>
  </w:num>
  <w:num w:numId="4">
    <w:abstractNumId w:val="31"/>
  </w:num>
  <w:num w:numId="5">
    <w:abstractNumId w:val="17"/>
  </w:num>
  <w:num w:numId="6">
    <w:abstractNumId w:val="15"/>
  </w:num>
  <w:num w:numId="7">
    <w:abstractNumId w:val="23"/>
  </w:num>
  <w:num w:numId="8">
    <w:abstractNumId w:val="29"/>
  </w:num>
  <w:num w:numId="9">
    <w:abstractNumId w:val="24"/>
  </w:num>
  <w:num w:numId="10">
    <w:abstractNumId w:val="18"/>
  </w:num>
  <w:num w:numId="11">
    <w:abstractNumId w:val="13"/>
  </w:num>
  <w:num w:numId="12">
    <w:abstractNumId w:val="20"/>
  </w:num>
  <w:num w:numId="13">
    <w:abstractNumId w:val="38"/>
  </w:num>
  <w:num w:numId="14">
    <w:abstractNumId w:val="14"/>
  </w:num>
  <w:num w:numId="15">
    <w:abstractNumId w:val="26"/>
  </w:num>
  <w:num w:numId="16">
    <w:abstractNumId w:val="27"/>
  </w:num>
  <w:num w:numId="17">
    <w:abstractNumId w:val="28"/>
  </w:num>
  <w:num w:numId="18">
    <w:abstractNumId w:val="30"/>
  </w:num>
  <w:num w:numId="19">
    <w:abstractNumId w:val="35"/>
  </w:num>
  <w:num w:numId="20">
    <w:abstractNumId w:val="21"/>
  </w:num>
  <w:num w:numId="21">
    <w:abstractNumId w:val="44"/>
  </w:num>
  <w:num w:numId="22">
    <w:abstractNumId w:val="32"/>
  </w:num>
  <w:num w:numId="23">
    <w:abstractNumId w:val="25"/>
  </w:num>
  <w:num w:numId="24">
    <w:abstractNumId w:val="42"/>
  </w:num>
  <w:num w:numId="25">
    <w:abstractNumId w:val="39"/>
  </w:num>
  <w:num w:numId="26">
    <w:abstractNumId w:val="0"/>
  </w:num>
  <w:num w:numId="27">
    <w:abstractNumId w:val="40"/>
  </w:num>
  <w:num w:numId="28">
    <w:abstractNumId w:val="46"/>
  </w:num>
  <w:num w:numId="29">
    <w:abstractNumId w:val="34"/>
  </w:num>
  <w:num w:numId="30">
    <w:abstractNumId w:val="12"/>
  </w:num>
  <w:num w:numId="31">
    <w:abstractNumId w:val="31"/>
  </w:num>
  <w:num w:numId="32">
    <w:abstractNumId w:val="41"/>
  </w:num>
  <w:num w:numId="33">
    <w:abstractNumId w:val="11"/>
  </w:num>
  <w:num w:numId="34">
    <w:abstractNumId w:val="10"/>
  </w:num>
  <w:num w:numId="35">
    <w:abstractNumId w:val="37"/>
  </w:num>
  <w:num w:numId="36">
    <w:abstractNumId w:val="19"/>
  </w:num>
  <w:num w:numId="37">
    <w:abstractNumId w:val="33"/>
  </w:num>
  <w:num w:numId="38">
    <w:abstractNumId w:val="43"/>
  </w:num>
  <w:num w:numId="39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94"/>
    <w:rsid w:val="00001945"/>
    <w:rsid w:val="0000658F"/>
    <w:rsid w:val="0000668D"/>
    <w:rsid w:val="0001424A"/>
    <w:rsid w:val="000147DF"/>
    <w:rsid w:val="00015D7B"/>
    <w:rsid w:val="000165EA"/>
    <w:rsid w:val="00021D02"/>
    <w:rsid w:val="00023C03"/>
    <w:rsid w:val="00024EA2"/>
    <w:rsid w:val="00025437"/>
    <w:rsid w:val="00025C49"/>
    <w:rsid w:val="0002669E"/>
    <w:rsid w:val="00026BFE"/>
    <w:rsid w:val="00027B84"/>
    <w:rsid w:val="0003041B"/>
    <w:rsid w:val="00031985"/>
    <w:rsid w:val="00036C08"/>
    <w:rsid w:val="000416E2"/>
    <w:rsid w:val="000425A2"/>
    <w:rsid w:val="00042625"/>
    <w:rsid w:val="00043A8D"/>
    <w:rsid w:val="00044A6A"/>
    <w:rsid w:val="00045494"/>
    <w:rsid w:val="00046CFE"/>
    <w:rsid w:val="00047282"/>
    <w:rsid w:val="000502E8"/>
    <w:rsid w:val="000538B6"/>
    <w:rsid w:val="00053EF9"/>
    <w:rsid w:val="00054DFA"/>
    <w:rsid w:val="00056950"/>
    <w:rsid w:val="00056F15"/>
    <w:rsid w:val="00061F54"/>
    <w:rsid w:val="00062259"/>
    <w:rsid w:val="000622B0"/>
    <w:rsid w:val="00062548"/>
    <w:rsid w:val="00063401"/>
    <w:rsid w:val="00065842"/>
    <w:rsid w:val="00066F27"/>
    <w:rsid w:val="0007092F"/>
    <w:rsid w:val="0007123D"/>
    <w:rsid w:val="000726E3"/>
    <w:rsid w:val="00072FAA"/>
    <w:rsid w:val="00073007"/>
    <w:rsid w:val="000757E5"/>
    <w:rsid w:val="00077CA1"/>
    <w:rsid w:val="00082250"/>
    <w:rsid w:val="00083F72"/>
    <w:rsid w:val="00085A7F"/>
    <w:rsid w:val="00085F6F"/>
    <w:rsid w:val="00086414"/>
    <w:rsid w:val="000864EE"/>
    <w:rsid w:val="00086F28"/>
    <w:rsid w:val="00087596"/>
    <w:rsid w:val="00091213"/>
    <w:rsid w:val="000939C2"/>
    <w:rsid w:val="00095488"/>
    <w:rsid w:val="00096E11"/>
    <w:rsid w:val="00097022"/>
    <w:rsid w:val="000A1945"/>
    <w:rsid w:val="000A2EEA"/>
    <w:rsid w:val="000A47FD"/>
    <w:rsid w:val="000A6D0D"/>
    <w:rsid w:val="000A7454"/>
    <w:rsid w:val="000B024D"/>
    <w:rsid w:val="000B0F5E"/>
    <w:rsid w:val="000B134F"/>
    <w:rsid w:val="000B1DFC"/>
    <w:rsid w:val="000B38AD"/>
    <w:rsid w:val="000B5878"/>
    <w:rsid w:val="000B5EB9"/>
    <w:rsid w:val="000B7AB7"/>
    <w:rsid w:val="000C130E"/>
    <w:rsid w:val="000C316F"/>
    <w:rsid w:val="000C4F21"/>
    <w:rsid w:val="000D0FD5"/>
    <w:rsid w:val="000D253C"/>
    <w:rsid w:val="000D665C"/>
    <w:rsid w:val="000D6DF2"/>
    <w:rsid w:val="000E1424"/>
    <w:rsid w:val="000E164D"/>
    <w:rsid w:val="000E3913"/>
    <w:rsid w:val="000E39E6"/>
    <w:rsid w:val="000E3C95"/>
    <w:rsid w:val="000E5C09"/>
    <w:rsid w:val="000E7582"/>
    <w:rsid w:val="000F0C65"/>
    <w:rsid w:val="000F5736"/>
    <w:rsid w:val="001003F0"/>
    <w:rsid w:val="0010113D"/>
    <w:rsid w:val="00103259"/>
    <w:rsid w:val="00107A52"/>
    <w:rsid w:val="00110455"/>
    <w:rsid w:val="0011098C"/>
    <w:rsid w:val="0011196C"/>
    <w:rsid w:val="001134DE"/>
    <w:rsid w:val="0011779B"/>
    <w:rsid w:val="00120334"/>
    <w:rsid w:val="0012174D"/>
    <w:rsid w:val="00122348"/>
    <w:rsid w:val="00122A77"/>
    <w:rsid w:val="00123476"/>
    <w:rsid w:val="0012368F"/>
    <w:rsid w:val="00123892"/>
    <w:rsid w:val="00123A95"/>
    <w:rsid w:val="00123BBE"/>
    <w:rsid w:val="001240A4"/>
    <w:rsid w:val="00125C56"/>
    <w:rsid w:val="001264EF"/>
    <w:rsid w:val="001267CE"/>
    <w:rsid w:val="00127302"/>
    <w:rsid w:val="001310C5"/>
    <w:rsid w:val="00133B4F"/>
    <w:rsid w:val="00133DBC"/>
    <w:rsid w:val="00135B79"/>
    <w:rsid w:val="00135E18"/>
    <w:rsid w:val="00140783"/>
    <w:rsid w:val="00140E98"/>
    <w:rsid w:val="00141A58"/>
    <w:rsid w:val="00141BCC"/>
    <w:rsid w:val="001426F6"/>
    <w:rsid w:val="00143944"/>
    <w:rsid w:val="001455EC"/>
    <w:rsid w:val="00145E0A"/>
    <w:rsid w:val="00146607"/>
    <w:rsid w:val="001470FD"/>
    <w:rsid w:val="00151490"/>
    <w:rsid w:val="00152785"/>
    <w:rsid w:val="00154572"/>
    <w:rsid w:val="0015572B"/>
    <w:rsid w:val="001613DD"/>
    <w:rsid w:val="00163A69"/>
    <w:rsid w:val="00163CB7"/>
    <w:rsid w:val="001652C4"/>
    <w:rsid w:val="00167D19"/>
    <w:rsid w:val="00170045"/>
    <w:rsid w:val="0017142B"/>
    <w:rsid w:val="00174415"/>
    <w:rsid w:val="001750C0"/>
    <w:rsid w:val="001758AA"/>
    <w:rsid w:val="0017648F"/>
    <w:rsid w:val="00180462"/>
    <w:rsid w:val="00180D74"/>
    <w:rsid w:val="00182501"/>
    <w:rsid w:val="00182FD5"/>
    <w:rsid w:val="001837A1"/>
    <w:rsid w:val="001842F9"/>
    <w:rsid w:val="00185322"/>
    <w:rsid w:val="0018596A"/>
    <w:rsid w:val="0018727C"/>
    <w:rsid w:val="001879F3"/>
    <w:rsid w:val="00191761"/>
    <w:rsid w:val="00197936"/>
    <w:rsid w:val="00197A4C"/>
    <w:rsid w:val="001A0CBE"/>
    <w:rsid w:val="001A1814"/>
    <w:rsid w:val="001A1CE4"/>
    <w:rsid w:val="001A2378"/>
    <w:rsid w:val="001A31E3"/>
    <w:rsid w:val="001A3CB7"/>
    <w:rsid w:val="001A4DD6"/>
    <w:rsid w:val="001A55F4"/>
    <w:rsid w:val="001A587B"/>
    <w:rsid w:val="001A69C9"/>
    <w:rsid w:val="001B094F"/>
    <w:rsid w:val="001B16B8"/>
    <w:rsid w:val="001B3553"/>
    <w:rsid w:val="001B3907"/>
    <w:rsid w:val="001B3F38"/>
    <w:rsid w:val="001B4830"/>
    <w:rsid w:val="001B5BF7"/>
    <w:rsid w:val="001B6599"/>
    <w:rsid w:val="001B7D04"/>
    <w:rsid w:val="001C4732"/>
    <w:rsid w:val="001C57D3"/>
    <w:rsid w:val="001C6093"/>
    <w:rsid w:val="001C6852"/>
    <w:rsid w:val="001C7141"/>
    <w:rsid w:val="001C75BD"/>
    <w:rsid w:val="001C7B09"/>
    <w:rsid w:val="001C7D53"/>
    <w:rsid w:val="001D0D67"/>
    <w:rsid w:val="001D18B1"/>
    <w:rsid w:val="001D20BD"/>
    <w:rsid w:val="001D276B"/>
    <w:rsid w:val="001D27E0"/>
    <w:rsid w:val="001D4A98"/>
    <w:rsid w:val="001D5E62"/>
    <w:rsid w:val="001D7CBF"/>
    <w:rsid w:val="001E1ACD"/>
    <w:rsid w:val="001E34D7"/>
    <w:rsid w:val="001E3B5F"/>
    <w:rsid w:val="001E47CD"/>
    <w:rsid w:val="001F0631"/>
    <w:rsid w:val="001F495F"/>
    <w:rsid w:val="001F5276"/>
    <w:rsid w:val="001F5614"/>
    <w:rsid w:val="002005E5"/>
    <w:rsid w:val="0020156E"/>
    <w:rsid w:val="0020166E"/>
    <w:rsid w:val="0020319F"/>
    <w:rsid w:val="002053A5"/>
    <w:rsid w:val="00207471"/>
    <w:rsid w:val="00210153"/>
    <w:rsid w:val="0021249D"/>
    <w:rsid w:val="00214CB1"/>
    <w:rsid w:val="002156FE"/>
    <w:rsid w:val="002162CB"/>
    <w:rsid w:val="00216360"/>
    <w:rsid w:val="00216809"/>
    <w:rsid w:val="002206D7"/>
    <w:rsid w:val="00220F6F"/>
    <w:rsid w:val="0022105C"/>
    <w:rsid w:val="002254E6"/>
    <w:rsid w:val="002255DC"/>
    <w:rsid w:val="00232AC0"/>
    <w:rsid w:val="00232C7B"/>
    <w:rsid w:val="00232E52"/>
    <w:rsid w:val="0023482C"/>
    <w:rsid w:val="00234E41"/>
    <w:rsid w:val="00234F69"/>
    <w:rsid w:val="0023686D"/>
    <w:rsid w:val="00236A19"/>
    <w:rsid w:val="00237E1D"/>
    <w:rsid w:val="00243E6A"/>
    <w:rsid w:val="00243EF7"/>
    <w:rsid w:val="00244E31"/>
    <w:rsid w:val="00245501"/>
    <w:rsid w:val="00247B64"/>
    <w:rsid w:val="00250AE4"/>
    <w:rsid w:val="0025182F"/>
    <w:rsid w:val="00251ACE"/>
    <w:rsid w:val="00251B5C"/>
    <w:rsid w:val="00251C66"/>
    <w:rsid w:val="00254A5F"/>
    <w:rsid w:val="00256250"/>
    <w:rsid w:val="00256A98"/>
    <w:rsid w:val="00256F3D"/>
    <w:rsid w:val="0026228C"/>
    <w:rsid w:val="0026316D"/>
    <w:rsid w:val="0026578D"/>
    <w:rsid w:val="00266795"/>
    <w:rsid w:val="00266F86"/>
    <w:rsid w:val="0027128E"/>
    <w:rsid w:val="002723DD"/>
    <w:rsid w:val="00272EDC"/>
    <w:rsid w:val="00274F20"/>
    <w:rsid w:val="00276BBD"/>
    <w:rsid w:val="00277A70"/>
    <w:rsid w:val="00277ECB"/>
    <w:rsid w:val="00281F8F"/>
    <w:rsid w:val="00282ED7"/>
    <w:rsid w:val="0028527E"/>
    <w:rsid w:val="00286AD3"/>
    <w:rsid w:val="0028742D"/>
    <w:rsid w:val="00291B27"/>
    <w:rsid w:val="002944E5"/>
    <w:rsid w:val="002A30F9"/>
    <w:rsid w:val="002A5554"/>
    <w:rsid w:val="002A5B6F"/>
    <w:rsid w:val="002A5DEE"/>
    <w:rsid w:val="002A67C7"/>
    <w:rsid w:val="002B1B23"/>
    <w:rsid w:val="002B2130"/>
    <w:rsid w:val="002B238F"/>
    <w:rsid w:val="002B273E"/>
    <w:rsid w:val="002B38C5"/>
    <w:rsid w:val="002B3BA1"/>
    <w:rsid w:val="002B3F44"/>
    <w:rsid w:val="002B43D6"/>
    <w:rsid w:val="002B4B18"/>
    <w:rsid w:val="002B6AEE"/>
    <w:rsid w:val="002B6FC2"/>
    <w:rsid w:val="002B7423"/>
    <w:rsid w:val="002C1B18"/>
    <w:rsid w:val="002C211F"/>
    <w:rsid w:val="002C2770"/>
    <w:rsid w:val="002C3125"/>
    <w:rsid w:val="002C3B36"/>
    <w:rsid w:val="002C57ED"/>
    <w:rsid w:val="002C59A7"/>
    <w:rsid w:val="002C6218"/>
    <w:rsid w:val="002C6E34"/>
    <w:rsid w:val="002C7073"/>
    <w:rsid w:val="002C7EBE"/>
    <w:rsid w:val="002D149E"/>
    <w:rsid w:val="002D1F30"/>
    <w:rsid w:val="002D3AFB"/>
    <w:rsid w:val="002E12E6"/>
    <w:rsid w:val="002E20D7"/>
    <w:rsid w:val="002E2188"/>
    <w:rsid w:val="002E2A13"/>
    <w:rsid w:val="002E4241"/>
    <w:rsid w:val="002E68DD"/>
    <w:rsid w:val="002E75B5"/>
    <w:rsid w:val="002F061D"/>
    <w:rsid w:val="002F26D1"/>
    <w:rsid w:val="002F4C30"/>
    <w:rsid w:val="002F4FEE"/>
    <w:rsid w:val="002F6F43"/>
    <w:rsid w:val="00301238"/>
    <w:rsid w:val="003022F2"/>
    <w:rsid w:val="00302E23"/>
    <w:rsid w:val="0030461C"/>
    <w:rsid w:val="00305A96"/>
    <w:rsid w:val="00305C60"/>
    <w:rsid w:val="00310A2E"/>
    <w:rsid w:val="003122B2"/>
    <w:rsid w:val="003128C0"/>
    <w:rsid w:val="00313BAC"/>
    <w:rsid w:val="00313FDB"/>
    <w:rsid w:val="00314635"/>
    <w:rsid w:val="00315655"/>
    <w:rsid w:val="00317456"/>
    <w:rsid w:val="00320198"/>
    <w:rsid w:val="00322787"/>
    <w:rsid w:val="003244DE"/>
    <w:rsid w:val="00325FA5"/>
    <w:rsid w:val="0032727B"/>
    <w:rsid w:val="00327DCA"/>
    <w:rsid w:val="003305D5"/>
    <w:rsid w:val="00334C9F"/>
    <w:rsid w:val="0033709D"/>
    <w:rsid w:val="00340315"/>
    <w:rsid w:val="00340EF6"/>
    <w:rsid w:val="00340F83"/>
    <w:rsid w:val="003417A0"/>
    <w:rsid w:val="003421C1"/>
    <w:rsid w:val="003444C5"/>
    <w:rsid w:val="0034581E"/>
    <w:rsid w:val="003470E2"/>
    <w:rsid w:val="0034791D"/>
    <w:rsid w:val="00347B22"/>
    <w:rsid w:val="00347E7D"/>
    <w:rsid w:val="00347EE9"/>
    <w:rsid w:val="00353A38"/>
    <w:rsid w:val="003552C3"/>
    <w:rsid w:val="0035532D"/>
    <w:rsid w:val="0035594D"/>
    <w:rsid w:val="003564FD"/>
    <w:rsid w:val="00356E12"/>
    <w:rsid w:val="00357137"/>
    <w:rsid w:val="003574A2"/>
    <w:rsid w:val="00357A25"/>
    <w:rsid w:val="003646A2"/>
    <w:rsid w:val="003651FB"/>
    <w:rsid w:val="00367780"/>
    <w:rsid w:val="00372195"/>
    <w:rsid w:val="00372A2B"/>
    <w:rsid w:val="00374B1F"/>
    <w:rsid w:val="00375765"/>
    <w:rsid w:val="003766FD"/>
    <w:rsid w:val="003767C8"/>
    <w:rsid w:val="00377337"/>
    <w:rsid w:val="00377EDC"/>
    <w:rsid w:val="00380057"/>
    <w:rsid w:val="00384A0B"/>
    <w:rsid w:val="00386C72"/>
    <w:rsid w:val="00391369"/>
    <w:rsid w:val="00392CAB"/>
    <w:rsid w:val="003933EB"/>
    <w:rsid w:val="003949A9"/>
    <w:rsid w:val="00396D5B"/>
    <w:rsid w:val="003A0030"/>
    <w:rsid w:val="003A0CB0"/>
    <w:rsid w:val="003A1166"/>
    <w:rsid w:val="003A28EA"/>
    <w:rsid w:val="003A439C"/>
    <w:rsid w:val="003A5828"/>
    <w:rsid w:val="003A5E6F"/>
    <w:rsid w:val="003A5EAD"/>
    <w:rsid w:val="003A76DF"/>
    <w:rsid w:val="003B14D8"/>
    <w:rsid w:val="003B254A"/>
    <w:rsid w:val="003B2990"/>
    <w:rsid w:val="003B32E0"/>
    <w:rsid w:val="003B5FCF"/>
    <w:rsid w:val="003C011F"/>
    <w:rsid w:val="003C284D"/>
    <w:rsid w:val="003C5901"/>
    <w:rsid w:val="003C608E"/>
    <w:rsid w:val="003C706C"/>
    <w:rsid w:val="003C73F6"/>
    <w:rsid w:val="003D19E1"/>
    <w:rsid w:val="003D2FFA"/>
    <w:rsid w:val="003D4C0C"/>
    <w:rsid w:val="003D555F"/>
    <w:rsid w:val="003D5FC9"/>
    <w:rsid w:val="003D7334"/>
    <w:rsid w:val="003D7FC5"/>
    <w:rsid w:val="003E0148"/>
    <w:rsid w:val="003E0375"/>
    <w:rsid w:val="003E0C72"/>
    <w:rsid w:val="003E121C"/>
    <w:rsid w:val="003E2397"/>
    <w:rsid w:val="003E2F35"/>
    <w:rsid w:val="003E36D3"/>
    <w:rsid w:val="003E3B93"/>
    <w:rsid w:val="003F06A3"/>
    <w:rsid w:val="003F2FFB"/>
    <w:rsid w:val="003F35FE"/>
    <w:rsid w:val="003F3760"/>
    <w:rsid w:val="00401545"/>
    <w:rsid w:val="004015D1"/>
    <w:rsid w:val="0040225D"/>
    <w:rsid w:val="00406149"/>
    <w:rsid w:val="00410793"/>
    <w:rsid w:val="00413045"/>
    <w:rsid w:val="00413CF6"/>
    <w:rsid w:val="004156F6"/>
    <w:rsid w:val="00417B73"/>
    <w:rsid w:val="00417DC5"/>
    <w:rsid w:val="0042169C"/>
    <w:rsid w:val="00421CBC"/>
    <w:rsid w:val="0042303D"/>
    <w:rsid w:val="00423ABB"/>
    <w:rsid w:val="00423EF8"/>
    <w:rsid w:val="00424F5C"/>
    <w:rsid w:val="00425FFE"/>
    <w:rsid w:val="00430683"/>
    <w:rsid w:val="00432832"/>
    <w:rsid w:val="0043284A"/>
    <w:rsid w:val="00433893"/>
    <w:rsid w:val="004344FA"/>
    <w:rsid w:val="00435681"/>
    <w:rsid w:val="00435816"/>
    <w:rsid w:val="0043681D"/>
    <w:rsid w:val="00437AAC"/>
    <w:rsid w:val="004409B8"/>
    <w:rsid w:val="00441306"/>
    <w:rsid w:val="00442CC2"/>
    <w:rsid w:val="00443271"/>
    <w:rsid w:val="0044452D"/>
    <w:rsid w:val="0044687C"/>
    <w:rsid w:val="00451AC4"/>
    <w:rsid w:val="00453006"/>
    <w:rsid w:val="00453BD2"/>
    <w:rsid w:val="004543A0"/>
    <w:rsid w:val="00454595"/>
    <w:rsid w:val="00455D4F"/>
    <w:rsid w:val="004560B6"/>
    <w:rsid w:val="004566F1"/>
    <w:rsid w:val="00461AC6"/>
    <w:rsid w:val="004659D6"/>
    <w:rsid w:val="0047067B"/>
    <w:rsid w:val="00471ED6"/>
    <w:rsid w:val="00471FFC"/>
    <w:rsid w:val="004754DB"/>
    <w:rsid w:val="00480EC7"/>
    <w:rsid w:val="00483055"/>
    <w:rsid w:val="00483D8A"/>
    <w:rsid w:val="00484616"/>
    <w:rsid w:val="00484C02"/>
    <w:rsid w:val="0048528F"/>
    <w:rsid w:val="00485EAB"/>
    <w:rsid w:val="0048630B"/>
    <w:rsid w:val="0048694B"/>
    <w:rsid w:val="00486DC0"/>
    <w:rsid w:val="00487FFD"/>
    <w:rsid w:val="00490164"/>
    <w:rsid w:val="00490ABE"/>
    <w:rsid w:val="004916E3"/>
    <w:rsid w:val="00492D6C"/>
    <w:rsid w:val="004941D3"/>
    <w:rsid w:val="00494D9D"/>
    <w:rsid w:val="00496280"/>
    <w:rsid w:val="004972BC"/>
    <w:rsid w:val="004A0D50"/>
    <w:rsid w:val="004A1859"/>
    <w:rsid w:val="004A2350"/>
    <w:rsid w:val="004A3B89"/>
    <w:rsid w:val="004A466D"/>
    <w:rsid w:val="004A4E33"/>
    <w:rsid w:val="004A789D"/>
    <w:rsid w:val="004B0352"/>
    <w:rsid w:val="004B16D8"/>
    <w:rsid w:val="004B45EC"/>
    <w:rsid w:val="004B4BEC"/>
    <w:rsid w:val="004B5433"/>
    <w:rsid w:val="004B6C1B"/>
    <w:rsid w:val="004B7FA9"/>
    <w:rsid w:val="004C12E1"/>
    <w:rsid w:val="004C19DA"/>
    <w:rsid w:val="004C2C96"/>
    <w:rsid w:val="004C2E35"/>
    <w:rsid w:val="004C5953"/>
    <w:rsid w:val="004C62BF"/>
    <w:rsid w:val="004C75FC"/>
    <w:rsid w:val="004D4F00"/>
    <w:rsid w:val="004D6191"/>
    <w:rsid w:val="004D6DA6"/>
    <w:rsid w:val="004E004B"/>
    <w:rsid w:val="004E182A"/>
    <w:rsid w:val="004E1983"/>
    <w:rsid w:val="004E23E9"/>
    <w:rsid w:val="004E2B5C"/>
    <w:rsid w:val="004E2DA0"/>
    <w:rsid w:val="004E384F"/>
    <w:rsid w:val="004E4F2A"/>
    <w:rsid w:val="004E5D99"/>
    <w:rsid w:val="004E6946"/>
    <w:rsid w:val="004F2DDE"/>
    <w:rsid w:val="004F7929"/>
    <w:rsid w:val="0050339F"/>
    <w:rsid w:val="00503EC5"/>
    <w:rsid w:val="005044EB"/>
    <w:rsid w:val="00505D45"/>
    <w:rsid w:val="005076BB"/>
    <w:rsid w:val="0051227A"/>
    <w:rsid w:val="005129C5"/>
    <w:rsid w:val="00514598"/>
    <w:rsid w:val="00515D01"/>
    <w:rsid w:val="00515EA5"/>
    <w:rsid w:val="0051606A"/>
    <w:rsid w:val="00517524"/>
    <w:rsid w:val="00517788"/>
    <w:rsid w:val="005201E3"/>
    <w:rsid w:val="005201E4"/>
    <w:rsid w:val="005212E6"/>
    <w:rsid w:val="005237EF"/>
    <w:rsid w:val="00523A7D"/>
    <w:rsid w:val="00524CFB"/>
    <w:rsid w:val="00525589"/>
    <w:rsid w:val="005262F1"/>
    <w:rsid w:val="00526A44"/>
    <w:rsid w:val="005274C7"/>
    <w:rsid w:val="00531D2B"/>
    <w:rsid w:val="0053570F"/>
    <w:rsid w:val="00536426"/>
    <w:rsid w:val="00536E51"/>
    <w:rsid w:val="00540D42"/>
    <w:rsid w:val="0054135A"/>
    <w:rsid w:val="00542570"/>
    <w:rsid w:val="0054271F"/>
    <w:rsid w:val="00545205"/>
    <w:rsid w:val="00546112"/>
    <w:rsid w:val="005468F7"/>
    <w:rsid w:val="00550DE3"/>
    <w:rsid w:val="00550E5C"/>
    <w:rsid w:val="005528E0"/>
    <w:rsid w:val="00553557"/>
    <w:rsid w:val="00554713"/>
    <w:rsid w:val="00555B13"/>
    <w:rsid w:val="00561D3C"/>
    <w:rsid w:val="005623A6"/>
    <w:rsid w:val="005724B8"/>
    <w:rsid w:val="00574F82"/>
    <w:rsid w:val="00575DBE"/>
    <w:rsid w:val="00576403"/>
    <w:rsid w:val="00576719"/>
    <w:rsid w:val="005767FF"/>
    <w:rsid w:val="005851F2"/>
    <w:rsid w:val="00586A2C"/>
    <w:rsid w:val="00587635"/>
    <w:rsid w:val="00590089"/>
    <w:rsid w:val="00590773"/>
    <w:rsid w:val="0059219C"/>
    <w:rsid w:val="00592BE7"/>
    <w:rsid w:val="00595025"/>
    <w:rsid w:val="005960FB"/>
    <w:rsid w:val="005A0916"/>
    <w:rsid w:val="005A097D"/>
    <w:rsid w:val="005A0A06"/>
    <w:rsid w:val="005A2274"/>
    <w:rsid w:val="005A274A"/>
    <w:rsid w:val="005A2F09"/>
    <w:rsid w:val="005A2F76"/>
    <w:rsid w:val="005A3013"/>
    <w:rsid w:val="005A4C07"/>
    <w:rsid w:val="005A5E1D"/>
    <w:rsid w:val="005A64EC"/>
    <w:rsid w:val="005A6F95"/>
    <w:rsid w:val="005B16EA"/>
    <w:rsid w:val="005B25BF"/>
    <w:rsid w:val="005B359C"/>
    <w:rsid w:val="005B5564"/>
    <w:rsid w:val="005C00DD"/>
    <w:rsid w:val="005C0414"/>
    <w:rsid w:val="005C1CA4"/>
    <w:rsid w:val="005C2329"/>
    <w:rsid w:val="005C4998"/>
    <w:rsid w:val="005C5DE2"/>
    <w:rsid w:val="005C6D7B"/>
    <w:rsid w:val="005D018C"/>
    <w:rsid w:val="005D13B3"/>
    <w:rsid w:val="005D1B14"/>
    <w:rsid w:val="005D25BD"/>
    <w:rsid w:val="005D297F"/>
    <w:rsid w:val="005D2C59"/>
    <w:rsid w:val="005D4D40"/>
    <w:rsid w:val="005D5091"/>
    <w:rsid w:val="005D67D8"/>
    <w:rsid w:val="005D67EE"/>
    <w:rsid w:val="005E1C42"/>
    <w:rsid w:val="005E1D6D"/>
    <w:rsid w:val="005E338D"/>
    <w:rsid w:val="005E360E"/>
    <w:rsid w:val="005E4C3E"/>
    <w:rsid w:val="005E605C"/>
    <w:rsid w:val="005E71CA"/>
    <w:rsid w:val="005E772E"/>
    <w:rsid w:val="005F082E"/>
    <w:rsid w:val="005F0FDC"/>
    <w:rsid w:val="005F1586"/>
    <w:rsid w:val="005F1AFD"/>
    <w:rsid w:val="005F299C"/>
    <w:rsid w:val="005F29A7"/>
    <w:rsid w:val="005F2E0B"/>
    <w:rsid w:val="005F484F"/>
    <w:rsid w:val="005F68CF"/>
    <w:rsid w:val="005F7A90"/>
    <w:rsid w:val="00601BC4"/>
    <w:rsid w:val="006026AC"/>
    <w:rsid w:val="0060524D"/>
    <w:rsid w:val="006054F5"/>
    <w:rsid w:val="00605BE1"/>
    <w:rsid w:val="00605C28"/>
    <w:rsid w:val="00605D97"/>
    <w:rsid w:val="00606628"/>
    <w:rsid w:val="006077F1"/>
    <w:rsid w:val="00610ABA"/>
    <w:rsid w:val="00611E65"/>
    <w:rsid w:val="00611F27"/>
    <w:rsid w:val="00611F66"/>
    <w:rsid w:val="00612717"/>
    <w:rsid w:val="00612802"/>
    <w:rsid w:val="00612B5F"/>
    <w:rsid w:val="0061440F"/>
    <w:rsid w:val="00616685"/>
    <w:rsid w:val="006167F7"/>
    <w:rsid w:val="00621D7B"/>
    <w:rsid w:val="006228A3"/>
    <w:rsid w:val="00622F9D"/>
    <w:rsid w:val="006254C3"/>
    <w:rsid w:val="00626089"/>
    <w:rsid w:val="00626476"/>
    <w:rsid w:val="006267C3"/>
    <w:rsid w:val="0063074D"/>
    <w:rsid w:val="006311B4"/>
    <w:rsid w:val="006326D3"/>
    <w:rsid w:val="00634C52"/>
    <w:rsid w:val="00634D41"/>
    <w:rsid w:val="00635DC9"/>
    <w:rsid w:val="006369E6"/>
    <w:rsid w:val="00637A82"/>
    <w:rsid w:val="00640D9B"/>
    <w:rsid w:val="00641276"/>
    <w:rsid w:val="00641565"/>
    <w:rsid w:val="00641C7C"/>
    <w:rsid w:val="006425BD"/>
    <w:rsid w:val="00643A7E"/>
    <w:rsid w:val="006458F3"/>
    <w:rsid w:val="00646616"/>
    <w:rsid w:val="00650ABE"/>
    <w:rsid w:val="0065147B"/>
    <w:rsid w:val="00652F85"/>
    <w:rsid w:val="00653E38"/>
    <w:rsid w:val="0065507A"/>
    <w:rsid w:val="00655176"/>
    <w:rsid w:val="00655353"/>
    <w:rsid w:val="006555A6"/>
    <w:rsid w:val="00657A0C"/>
    <w:rsid w:val="0066176E"/>
    <w:rsid w:val="0066199A"/>
    <w:rsid w:val="00661EDA"/>
    <w:rsid w:val="00661F7F"/>
    <w:rsid w:val="00662E85"/>
    <w:rsid w:val="00663A99"/>
    <w:rsid w:val="00664528"/>
    <w:rsid w:val="0066487A"/>
    <w:rsid w:val="006660EE"/>
    <w:rsid w:val="00666888"/>
    <w:rsid w:val="00666DB4"/>
    <w:rsid w:val="00671D22"/>
    <w:rsid w:val="00672417"/>
    <w:rsid w:val="00672D50"/>
    <w:rsid w:val="006731ED"/>
    <w:rsid w:val="006742DC"/>
    <w:rsid w:val="006746DA"/>
    <w:rsid w:val="00676034"/>
    <w:rsid w:val="006771AB"/>
    <w:rsid w:val="006771F4"/>
    <w:rsid w:val="00677EDE"/>
    <w:rsid w:val="00680D41"/>
    <w:rsid w:val="006827E9"/>
    <w:rsid w:val="006828D4"/>
    <w:rsid w:val="006845E0"/>
    <w:rsid w:val="00684ED6"/>
    <w:rsid w:val="00685BC2"/>
    <w:rsid w:val="00686B0B"/>
    <w:rsid w:val="00686B3D"/>
    <w:rsid w:val="006911FE"/>
    <w:rsid w:val="006920A6"/>
    <w:rsid w:val="00693C7B"/>
    <w:rsid w:val="00694A56"/>
    <w:rsid w:val="00695D4C"/>
    <w:rsid w:val="006970D5"/>
    <w:rsid w:val="006A64C4"/>
    <w:rsid w:val="006B0577"/>
    <w:rsid w:val="006B131C"/>
    <w:rsid w:val="006B132E"/>
    <w:rsid w:val="006B3D15"/>
    <w:rsid w:val="006B3EDA"/>
    <w:rsid w:val="006B42F5"/>
    <w:rsid w:val="006B654F"/>
    <w:rsid w:val="006B676E"/>
    <w:rsid w:val="006C034B"/>
    <w:rsid w:val="006C190E"/>
    <w:rsid w:val="006C1961"/>
    <w:rsid w:val="006C5732"/>
    <w:rsid w:val="006C58A2"/>
    <w:rsid w:val="006C5B09"/>
    <w:rsid w:val="006C7593"/>
    <w:rsid w:val="006D00F2"/>
    <w:rsid w:val="006D1520"/>
    <w:rsid w:val="006D3DAE"/>
    <w:rsid w:val="006D4AA8"/>
    <w:rsid w:val="006D5AB1"/>
    <w:rsid w:val="006D6936"/>
    <w:rsid w:val="006E06BF"/>
    <w:rsid w:val="006E2111"/>
    <w:rsid w:val="006E37A5"/>
    <w:rsid w:val="006E3F0B"/>
    <w:rsid w:val="006E4639"/>
    <w:rsid w:val="006E4901"/>
    <w:rsid w:val="006E7D4C"/>
    <w:rsid w:val="006F10D2"/>
    <w:rsid w:val="006F2C93"/>
    <w:rsid w:val="006F35D8"/>
    <w:rsid w:val="006F3D5D"/>
    <w:rsid w:val="006F6658"/>
    <w:rsid w:val="007004F1"/>
    <w:rsid w:val="007035D4"/>
    <w:rsid w:val="007036ED"/>
    <w:rsid w:val="00703974"/>
    <w:rsid w:val="00704A8E"/>
    <w:rsid w:val="00704E19"/>
    <w:rsid w:val="007056B6"/>
    <w:rsid w:val="0071234B"/>
    <w:rsid w:val="00712F89"/>
    <w:rsid w:val="00713685"/>
    <w:rsid w:val="00716EC0"/>
    <w:rsid w:val="00717521"/>
    <w:rsid w:val="00717675"/>
    <w:rsid w:val="00717904"/>
    <w:rsid w:val="00720780"/>
    <w:rsid w:val="00720C7B"/>
    <w:rsid w:val="00722CBB"/>
    <w:rsid w:val="00726D28"/>
    <w:rsid w:val="0073007B"/>
    <w:rsid w:val="007302D7"/>
    <w:rsid w:val="00731DF7"/>
    <w:rsid w:val="00731E34"/>
    <w:rsid w:val="00733D4E"/>
    <w:rsid w:val="0073457B"/>
    <w:rsid w:val="00734F7A"/>
    <w:rsid w:val="00735399"/>
    <w:rsid w:val="00735DB2"/>
    <w:rsid w:val="00735E1F"/>
    <w:rsid w:val="00737928"/>
    <w:rsid w:val="00740B90"/>
    <w:rsid w:val="0074194A"/>
    <w:rsid w:val="0074204D"/>
    <w:rsid w:val="00743984"/>
    <w:rsid w:val="00743D5D"/>
    <w:rsid w:val="007461E2"/>
    <w:rsid w:val="00747627"/>
    <w:rsid w:val="007479AF"/>
    <w:rsid w:val="007504F1"/>
    <w:rsid w:val="0075164E"/>
    <w:rsid w:val="00751AE7"/>
    <w:rsid w:val="00751BA5"/>
    <w:rsid w:val="00752C70"/>
    <w:rsid w:val="007546A1"/>
    <w:rsid w:val="00754A79"/>
    <w:rsid w:val="00754ABB"/>
    <w:rsid w:val="007572DE"/>
    <w:rsid w:val="00757710"/>
    <w:rsid w:val="00760D26"/>
    <w:rsid w:val="00762916"/>
    <w:rsid w:val="00762BA2"/>
    <w:rsid w:val="00764BEA"/>
    <w:rsid w:val="00764C54"/>
    <w:rsid w:val="0076548E"/>
    <w:rsid w:val="0077154F"/>
    <w:rsid w:val="00771625"/>
    <w:rsid w:val="00772AF7"/>
    <w:rsid w:val="007733A2"/>
    <w:rsid w:val="00773AB3"/>
    <w:rsid w:val="00773AFD"/>
    <w:rsid w:val="0077617A"/>
    <w:rsid w:val="00777C38"/>
    <w:rsid w:val="0078086C"/>
    <w:rsid w:val="00781F60"/>
    <w:rsid w:val="0078368A"/>
    <w:rsid w:val="00785821"/>
    <w:rsid w:val="00786A68"/>
    <w:rsid w:val="00786DEB"/>
    <w:rsid w:val="0078753A"/>
    <w:rsid w:val="00787A3F"/>
    <w:rsid w:val="00790498"/>
    <w:rsid w:val="007919F1"/>
    <w:rsid w:val="007952E3"/>
    <w:rsid w:val="007961DC"/>
    <w:rsid w:val="00796421"/>
    <w:rsid w:val="007966C4"/>
    <w:rsid w:val="00796CCC"/>
    <w:rsid w:val="0079703B"/>
    <w:rsid w:val="007975B9"/>
    <w:rsid w:val="007A12E8"/>
    <w:rsid w:val="007A1A41"/>
    <w:rsid w:val="007A3493"/>
    <w:rsid w:val="007A4A81"/>
    <w:rsid w:val="007A7969"/>
    <w:rsid w:val="007B0549"/>
    <w:rsid w:val="007B0B00"/>
    <w:rsid w:val="007B557B"/>
    <w:rsid w:val="007B6122"/>
    <w:rsid w:val="007B6BDC"/>
    <w:rsid w:val="007C1117"/>
    <w:rsid w:val="007C2B43"/>
    <w:rsid w:val="007C3682"/>
    <w:rsid w:val="007C5995"/>
    <w:rsid w:val="007C6817"/>
    <w:rsid w:val="007C6A4C"/>
    <w:rsid w:val="007C7440"/>
    <w:rsid w:val="007D0318"/>
    <w:rsid w:val="007D1793"/>
    <w:rsid w:val="007D252A"/>
    <w:rsid w:val="007D2DFE"/>
    <w:rsid w:val="007D3057"/>
    <w:rsid w:val="007D3396"/>
    <w:rsid w:val="007D72DF"/>
    <w:rsid w:val="007E1350"/>
    <w:rsid w:val="007E1A70"/>
    <w:rsid w:val="007E30F8"/>
    <w:rsid w:val="007E342A"/>
    <w:rsid w:val="007E5FA4"/>
    <w:rsid w:val="007E7C59"/>
    <w:rsid w:val="007F0084"/>
    <w:rsid w:val="007F3217"/>
    <w:rsid w:val="007F62B8"/>
    <w:rsid w:val="007F62D3"/>
    <w:rsid w:val="007F633F"/>
    <w:rsid w:val="007F7470"/>
    <w:rsid w:val="00800F8D"/>
    <w:rsid w:val="00801E9D"/>
    <w:rsid w:val="00801FD2"/>
    <w:rsid w:val="00803076"/>
    <w:rsid w:val="008031DE"/>
    <w:rsid w:val="0080382C"/>
    <w:rsid w:val="0080476C"/>
    <w:rsid w:val="008065C8"/>
    <w:rsid w:val="00806CA0"/>
    <w:rsid w:val="0081197C"/>
    <w:rsid w:val="00812497"/>
    <w:rsid w:val="0081262D"/>
    <w:rsid w:val="008128FE"/>
    <w:rsid w:val="00813311"/>
    <w:rsid w:val="008156F5"/>
    <w:rsid w:val="0081711C"/>
    <w:rsid w:val="00823112"/>
    <w:rsid w:val="008233A5"/>
    <w:rsid w:val="00824157"/>
    <w:rsid w:val="008252C3"/>
    <w:rsid w:val="00827418"/>
    <w:rsid w:val="00830388"/>
    <w:rsid w:val="00830639"/>
    <w:rsid w:val="0083149B"/>
    <w:rsid w:val="00832893"/>
    <w:rsid w:val="0083444E"/>
    <w:rsid w:val="008345FB"/>
    <w:rsid w:val="00834E78"/>
    <w:rsid w:val="00835CED"/>
    <w:rsid w:val="00836172"/>
    <w:rsid w:val="008363FF"/>
    <w:rsid w:val="0083789B"/>
    <w:rsid w:val="00840B0B"/>
    <w:rsid w:val="008461BA"/>
    <w:rsid w:val="00851467"/>
    <w:rsid w:val="0085470F"/>
    <w:rsid w:val="00856A9B"/>
    <w:rsid w:val="00856F44"/>
    <w:rsid w:val="0085709D"/>
    <w:rsid w:val="00860D00"/>
    <w:rsid w:val="00861E2E"/>
    <w:rsid w:val="00866201"/>
    <w:rsid w:val="008709EB"/>
    <w:rsid w:val="00870F83"/>
    <w:rsid w:val="008727F2"/>
    <w:rsid w:val="00874B2E"/>
    <w:rsid w:val="008778AC"/>
    <w:rsid w:val="0088004F"/>
    <w:rsid w:val="0088047D"/>
    <w:rsid w:val="00880536"/>
    <w:rsid w:val="0088078E"/>
    <w:rsid w:val="00880D6B"/>
    <w:rsid w:val="008818FE"/>
    <w:rsid w:val="008825D2"/>
    <w:rsid w:val="00882956"/>
    <w:rsid w:val="00882FE4"/>
    <w:rsid w:val="00884004"/>
    <w:rsid w:val="00884656"/>
    <w:rsid w:val="0088616A"/>
    <w:rsid w:val="008873C2"/>
    <w:rsid w:val="008A0237"/>
    <w:rsid w:val="008A1920"/>
    <w:rsid w:val="008A1FF4"/>
    <w:rsid w:val="008A2E69"/>
    <w:rsid w:val="008A36FE"/>
    <w:rsid w:val="008A3926"/>
    <w:rsid w:val="008A6247"/>
    <w:rsid w:val="008A6274"/>
    <w:rsid w:val="008A6BB5"/>
    <w:rsid w:val="008A72EE"/>
    <w:rsid w:val="008B0965"/>
    <w:rsid w:val="008B2343"/>
    <w:rsid w:val="008B3E94"/>
    <w:rsid w:val="008B3EDA"/>
    <w:rsid w:val="008B5868"/>
    <w:rsid w:val="008B6BA4"/>
    <w:rsid w:val="008B79FC"/>
    <w:rsid w:val="008C127D"/>
    <w:rsid w:val="008C1E0A"/>
    <w:rsid w:val="008C2C9D"/>
    <w:rsid w:val="008D3C95"/>
    <w:rsid w:val="008D50A9"/>
    <w:rsid w:val="008D7EE0"/>
    <w:rsid w:val="008E210B"/>
    <w:rsid w:val="008E5A2C"/>
    <w:rsid w:val="008E66BC"/>
    <w:rsid w:val="008F0928"/>
    <w:rsid w:val="008F0A48"/>
    <w:rsid w:val="008F13C0"/>
    <w:rsid w:val="008F16F5"/>
    <w:rsid w:val="008F1FD8"/>
    <w:rsid w:val="008F2004"/>
    <w:rsid w:val="008F27FB"/>
    <w:rsid w:val="008F29A6"/>
    <w:rsid w:val="008F3754"/>
    <w:rsid w:val="008F4F7D"/>
    <w:rsid w:val="008F59AD"/>
    <w:rsid w:val="008F6663"/>
    <w:rsid w:val="008F7026"/>
    <w:rsid w:val="008F7A07"/>
    <w:rsid w:val="009006CE"/>
    <w:rsid w:val="009009B7"/>
    <w:rsid w:val="00900FD4"/>
    <w:rsid w:val="009012C5"/>
    <w:rsid w:val="009039D5"/>
    <w:rsid w:val="00903DEA"/>
    <w:rsid w:val="0090405F"/>
    <w:rsid w:val="009048E9"/>
    <w:rsid w:val="009054D0"/>
    <w:rsid w:val="009064B8"/>
    <w:rsid w:val="00906A56"/>
    <w:rsid w:val="00906C8D"/>
    <w:rsid w:val="00907EC6"/>
    <w:rsid w:val="00907EF8"/>
    <w:rsid w:val="00910DF6"/>
    <w:rsid w:val="00912C67"/>
    <w:rsid w:val="00915135"/>
    <w:rsid w:val="00915352"/>
    <w:rsid w:val="00915D2F"/>
    <w:rsid w:val="00916DA3"/>
    <w:rsid w:val="0091771F"/>
    <w:rsid w:val="00923405"/>
    <w:rsid w:val="00924E8F"/>
    <w:rsid w:val="00926B2F"/>
    <w:rsid w:val="0093259F"/>
    <w:rsid w:val="00933097"/>
    <w:rsid w:val="00933F2F"/>
    <w:rsid w:val="00934E70"/>
    <w:rsid w:val="00934FE7"/>
    <w:rsid w:val="009407F9"/>
    <w:rsid w:val="00941453"/>
    <w:rsid w:val="00942546"/>
    <w:rsid w:val="009425BE"/>
    <w:rsid w:val="00942667"/>
    <w:rsid w:val="00943FB9"/>
    <w:rsid w:val="00944976"/>
    <w:rsid w:val="009465BC"/>
    <w:rsid w:val="0094663D"/>
    <w:rsid w:val="00951337"/>
    <w:rsid w:val="009515B2"/>
    <w:rsid w:val="00951A4C"/>
    <w:rsid w:val="00951AD6"/>
    <w:rsid w:val="00954E59"/>
    <w:rsid w:val="0095547C"/>
    <w:rsid w:val="0095582D"/>
    <w:rsid w:val="00956746"/>
    <w:rsid w:val="00957F84"/>
    <w:rsid w:val="00960D3C"/>
    <w:rsid w:val="00962BD2"/>
    <w:rsid w:val="00962E63"/>
    <w:rsid w:val="00964AF3"/>
    <w:rsid w:val="009653AB"/>
    <w:rsid w:val="0096593F"/>
    <w:rsid w:val="00966616"/>
    <w:rsid w:val="00967C0D"/>
    <w:rsid w:val="009708E2"/>
    <w:rsid w:val="00971090"/>
    <w:rsid w:val="009710DF"/>
    <w:rsid w:val="00971FD8"/>
    <w:rsid w:val="00973898"/>
    <w:rsid w:val="00975510"/>
    <w:rsid w:val="00976E69"/>
    <w:rsid w:val="00977797"/>
    <w:rsid w:val="00980B18"/>
    <w:rsid w:val="00981B40"/>
    <w:rsid w:val="00981D33"/>
    <w:rsid w:val="00982B31"/>
    <w:rsid w:val="00982FCA"/>
    <w:rsid w:val="00985218"/>
    <w:rsid w:val="00991398"/>
    <w:rsid w:val="009952BA"/>
    <w:rsid w:val="00995881"/>
    <w:rsid w:val="009962C6"/>
    <w:rsid w:val="009A1444"/>
    <w:rsid w:val="009A2B00"/>
    <w:rsid w:val="009A4731"/>
    <w:rsid w:val="009A578C"/>
    <w:rsid w:val="009A74EE"/>
    <w:rsid w:val="009A7DF0"/>
    <w:rsid w:val="009B1B11"/>
    <w:rsid w:val="009B3F9A"/>
    <w:rsid w:val="009B5D26"/>
    <w:rsid w:val="009B6497"/>
    <w:rsid w:val="009C0838"/>
    <w:rsid w:val="009C1EC9"/>
    <w:rsid w:val="009C3AFD"/>
    <w:rsid w:val="009C557E"/>
    <w:rsid w:val="009C666D"/>
    <w:rsid w:val="009C7009"/>
    <w:rsid w:val="009C7B66"/>
    <w:rsid w:val="009D37A7"/>
    <w:rsid w:val="009D475E"/>
    <w:rsid w:val="009D5EF5"/>
    <w:rsid w:val="009E28CC"/>
    <w:rsid w:val="009E3352"/>
    <w:rsid w:val="009E368D"/>
    <w:rsid w:val="009E6397"/>
    <w:rsid w:val="009E65BC"/>
    <w:rsid w:val="009E701F"/>
    <w:rsid w:val="009E73CC"/>
    <w:rsid w:val="009E7EF3"/>
    <w:rsid w:val="009F068E"/>
    <w:rsid w:val="009F08D3"/>
    <w:rsid w:val="009F23A7"/>
    <w:rsid w:val="009F2F3C"/>
    <w:rsid w:val="009F40E1"/>
    <w:rsid w:val="00A05B26"/>
    <w:rsid w:val="00A05F1B"/>
    <w:rsid w:val="00A07236"/>
    <w:rsid w:val="00A10B58"/>
    <w:rsid w:val="00A11068"/>
    <w:rsid w:val="00A13C01"/>
    <w:rsid w:val="00A14491"/>
    <w:rsid w:val="00A148A1"/>
    <w:rsid w:val="00A14B94"/>
    <w:rsid w:val="00A16CCB"/>
    <w:rsid w:val="00A17A9B"/>
    <w:rsid w:val="00A205D5"/>
    <w:rsid w:val="00A2409F"/>
    <w:rsid w:val="00A26EA0"/>
    <w:rsid w:val="00A303EF"/>
    <w:rsid w:val="00A317D1"/>
    <w:rsid w:val="00A32247"/>
    <w:rsid w:val="00A32323"/>
    <w:rsid w:val="00A32377"/>
    <w:rsid w:val="00A36A37"/>
    <w:rsid w:val="00A401CE"/>
    <w:rsid w:val="00A40731"/>
    <w:rsid w:val="00A4234F"/>
    <w:rsid w:val="00A428BD"/>
    <w:rsid w:val="00A43E05"/>
    <w:rsid w:val="00A4487C"/>
    <w:rsid w:val="00A47B67"/>
    <w:rsid w:val="00A47D84"/>
    <w:rsid w:val="00A5090E"/>
    <w:rsid w:val="00A511B6"/>
    <w:rsid w:val="00A5232D"/>
    <w:rsid w:val="00A53008"/>
    <w:rsid w:val="00A53BFB"/>
    <w:rsid w:val="00A5408F"/>
    <w:rsid w:val="00A54939"/>
    <w:rsid w:val="00A56C0E"/>
    <w:rsid w:val="00A57802"/>
    <w:rsid w:val="00A60200"/>
    <w:rsid w:val="00A60424"/>
    <w:rsid w:val="00A60969"/>
    <w:rsid w:val="00A62D52"/>
    <w:rsid w:val="00A64215"/>
    <w:rsid w:val="00A6578B"/>
    <w:rsid w:val="00A659C6"/>
    <w:rsid w:val="00A662BA"/>
    <w:rsid w:val="00A666D1"/>
    <w:rsid w:val="00A67751"/>
    <w:rsid w:val="00A70A1F"/>
    <w:rsid w:val="00A70A52"/>
    <w:rsid w:val="00A777BD"/>
    <w:rsid w:val="00A833FD"/>
    <w:rsid w:val="00A83FA7"/>
    <w:rsid w:val="00A85DA1"/>
    <w:rsid w:val="00A87323"/>
    <w:rsid w:val="00A87AFF"/>
    <w:rsid w:val="00A87B5E"/>
    <w:rsid w:val="00A90E26"/>
    <w:rsid w:val="00A92B48"/>
    <w:rsid w:val="00A939A8"/>
    <w:rsid w:val="00A942F0"/>
    <w:rsid w:val="00A948D5"/>
    <w:rsid w:val="00A979F2"/>
    <w:rsid w:val="00AA31E6"/>
    <w:rsid w:val="00AA3823"/>
    <w:rsid w:val="00AA3B0D"/>
    <w:rsid w:val="00AA3BB6"/>
    <w:rsid w:val="00AA44DF"/>
    <w:rsid w:val="00AA498A"/>
    <w:rsid w:val="00AB0033"/>
    <w:rsid w:val="00AB563E"/>
    <w:rsid w:val="00AB60F6"/>
    <w:rsid w:val="00AB670F"/>
    <w:rsid w:val="00AB6855"/>
    <w:rsid w:val="00AB6976"/>
    <w:rsid w:val="00AC22A6"/>
    <w:rsid w:val="00AC3940"/>
    <w:rsid w:val="00AC41D5"/>
    <w:rsid w:val="00AC6E26"/>
    <w:rsid w:val="00AC77AD"/>
    <w:rsid w:val="00AC7B17"/>
    <w:rsid w:val="00AC7EAC"/>
    <w:rsid w:val="00AD01A1"/>
    <w:rsid w:val="00AD1829"/>
    <w:rsid w:val="00AD570E"/>
    <w:rsid w:val="00AD5AFA"/>
    <w:rsid w:val="00AD6B3F"/>
    <w:rsid w:val="00AD7369"/>
    <w:rsid w:val="00AE1AF8"/>
    <w:rsid w:val="00AE38FC"/>
    <w:rsid w:val="00AE3D47"/>
    <w:rsid w:val="00AE58E3"/>
    <w:rsid w:val="00AE687C"/>
    <w:rsid w:val="00AE6DA6"/>
    <w:rsid w:val="00AE71FE"/>
    <w:rsid w:val="00AF1C8C"/>
    <w:rsid w:val="00AF1E19"/>
    <w:rsid w:val="00AF4E1A"/>
    <w:rsid w:val="00AF557A"/>
    <w:rsid w:val="00AF59CC"/>
    <w:rsid w:val="00AF5BAD"/>
    <w:rsid w:val="00AF6BF6"/>
    <w:rsid w:val="00AF727A"/>
    <w:rsid w:val="00B01411"/>
    <w:rsid w:val="00B02E77"/>
    <w:rsid w:val="00B04C84"/>
    <w:rsid w:val="00B050B2"/>
    <w:rsid w:val="00B06B3F"/>
    <w:rsid w:val="00B06D3B"/>
    <w:rsid w:val="00B07BF8"/>
    <w:rsid w:val="00B116BB"/>
    <w:rsid w:val="00B1175C"/>
    <w:rsid w:val="00B14063"/>
    <w:rsid w:val="00B1794F"/>
    <w:rsid w:val="00B21240"/>
    <w:rsid w:val="00B21D75"/>
    <w:rsid w:val="00B22258"/>
    <w:rsid w:val="00B22610"/>
    <w:rsid w:val="00B23497"/>
    <w:rsid w:val="00B26987"/>
    <w:rsid w:val="00B26E8C"/>
    <w:rsid w:val="00B27C4E"/>
    <w:rsid w:val="00B30B7F"/>
    <w:rsid w:val="00B3103F"/>
    <w:rsid w:val="00B3241E"/>
    <w:rsid w:val="00B33615"/>
    <w:rsid w:val="00B34AC2"/>
    <w:rsid w:val="00B35FB3"/>
    <w:rsid w:val="00B36D2F"/>
    <w:rsid w:val="00B37FB0"/>
    <w:rsid w:val="00B40762"/>
    <w:rsid w:val="00B41317"/>
    <w:rsid w:val="00B41FF7"/>
    <w:rsid w:val="00B533D5"/>
    <w:rsid w:val="00B57AAD"/>
    <w:rsid w:val="00B61484"/>
    <w:rsid w:val="00B63D42"/>
    <w:rsid w:val="00B643FF"/>
    <w:rsid w:val="00B6530F"/>
    <w:rsid w:val="00B653F5"/>
    <w:rsid w:val="00B6670B"/>
    <w:rsid w:val="00B66C49"/>
    <w:rsid w:val="00B677BD"/>
    <w:rsid w:val="00B70774"/>
    <w:rsid w:val="00B70D56"/>
    <w:rsid w:val="00B713F2"/>
    <w:rsid w:val="00B727A3"/>
    <w:rsid w:val="00B76567"/>
    <w:rsid w:val="00B7697A"/>
    <w:rsid w:val="00B775AC"/>
    <w:rsid w:val="00B776E0"/>
    <w:rsid w:val="00B8231A"/>
    <w:rsid w:val="00B827A9"/>
    <w:rsid w:val="00B830CF"/>
    <w:rsid w:val="00B838E6"/>
    <w:rsid w:val="00B840A1"/>
    <w:rsid w:val="00B8417F"/>
    <w:rsid w:val="00B846AA"/>
    <w:rsid w:val="00B91A68"/>
    <w:rsid w:val="00B935C9"/>
    <w:rsid w:val="00B9390F"/>
    <w:rsid w:val="00BA073F"/>
    <w:rsid w:val="00BA2F61"/>
    <w:rsid w:val="00BA31D3"/>
    <w:rsid w:val="00BA356E"/>
    <w:rsid w:val="00BA4CA9"/>
    <w:rsid w:val="00BA56AF"/>
    <w:rsid w:val="00BA7C03"/>
    <w:rsid w:val="00BB0214"/>
    <w:rsid w:val="00BB115D"/>
    <w:rsid w:val="00BB2797"/>
    <w:rsid w:val="00BB2FF1"/>
    <w:rsid w:val="00BB3248"/>
    <w:rsid w:val="00BB3C74"/>
    <w:rsid w:val="00BB494C"/>
    <w:rsid w:val="00BC2F2A"/>
    <w:rsid w:val="00BC48DB"/>
    <w:rsid w:val="00BC5E74"/>
    <w:rsid w:val="00BC6BBA"/>
    <w:rsid w:val="00BC6C73"/>
    <w:rsid w:val="00BC7391"/>
    <w:rsid w:val="00BC7D51"/>
    <w:rsid w:val="00BD1D9E"/>
    <w:rsid w:val="00BD276C"/>
    <w:rsid w:val="00BD2814"/>
    <w:rsid w:val="00BD3754"/>
    <w:rsid w:val="00BD41F6"/>
    <w:rsid w:val="00BD50C3"/>
    <w:rsid w:val="00BE0337"/>
    <w:rsid w:val="00BE1245"/>
    <w:rsid w:val="00BE5F0C"/>
    <w:rsid w:val="00BF0BD3"/>
    <w:rsid w:val="00BF34DE"/>
    <w:rsid w:val="00BF4AAD"/>
    <w:rsid w:val="00BF6A8C"/>
    <w:rsid w:val="00C01289"/>
    <w:rsid w:val="00C01EB5"/>
    <w:rsid w:val="00C01ECD"/>
    <w:rsid w:val="00C04138"/>
    <w:rsid w:val="00C05D40"/>
    <w:rsid w:val="00C06BCB"/>
    <w:rsid w:val="00C10CEF"/>
    <w:rsid w:val="00C11228"/>
    <w:rsid w:val="00C112A3"/>
    <w:rsid w:val="00C11E64"/>
    <w:rsid w:val="00C14034"/>
    <w:rsid w:val="00C150DC"/>
    <w:rsid w:val="00C17B95"/>
    <w:rsid w:val="00C206BC"/>
    <w:rsid w:val="00C21250"/>
    <w:rsid w:val="00C221F8"/>
    <w:rsid w:val="00C227C0"/>
    <w:rsid w:val="00C2283F"/>
    <w:rsid w:val="00C25272"/>
    <w:rsid w:val="00C27B4D"/>
    <w:rsid w:val="00C32610"/>
    <w:rsid w:val="00C32CAA"/>
    <w:rsid w:val="00C330CD"/>
    <w:rsid w:val="00C3342F"/>
    <w:rsid w:val="00C336AF"/>
    <w:rsid w:val="00C33721"/>
    <w:rsid w:val="00C33F18"/>
    <w:rsid w:val="00C359E7"/>
    <w:rsid w:val="00C41673"/>
    <w:rsid w:val="00C41735"/>
    <w:rsid w:val="00C43D68"/>
    <w:rsid w:val="00C45040"/>
    <w:rsid w:val="00C457D1"/>
    <w:rsid w:val="00C46471"/>
    <w:rsid w:val="00C46ED1"/>
    <w:rsid w:val="00C4780D"/>
    <w:rsid w:val="00C47FA1"/>
    <w:rsid w:val="00C513FB"/>
    <w:rsid w:val="00C51624"/>
    <w:rsid w:val="00C552A9"/>
    <w:rsid w:val="00C575C2"/>
    <w:rsid w:val="00C57A2C"/>
    <w:rsid w:val="00C60155"/>
    <w:rsid w:val="00C60E59"/>
    <w:rsid w:val="00C60FC3"/>
    <w:rsid w:val="00C60FD6"/>
    <w:rsid w:val="00C65208"/>
    <w:rsid w:val="00C66595"/>
    <w:rsid w:val="00C701A0"/>
    <w:rsid w:val="00C70EA1"/>
    <w:rsid w:val="00C71CBB"/>
    <w:rsid w:val="00C71F5D"/>
    <w:rsid w:val="00C732EA"/>
    <w:rsid w:val="00C7448F"/>
    <w:rsid w:val="00C746CB"/>
    <w:rsid w:val="00C75092"/>
    <w:rsid w:val="00C75D68"/>
    <w:rsid w:val="00C75E39"/>
    <w:rsid w:val="00C8202A"/>
    <w:rsid w:val="00C835BA"/>
    <w:rsid w:val="00C8420D"/>
    <w:rsid w:val="00C86F12"/>
    <w:rsid w:val="00C872DF"/>
    <w:rsid w:val="00C87FA5"/>
    <w:rsid w:val="00C9014E"/>
    <w:rsid w:val="00C9200A"/>
    <w:rsid w:val="00C9244B"/>
    <w:rsid w:val="00C945B7"/>
    <w:rsid w:val="00C9620D"/>
    <w:rsid w:val="00C96D7E"/>
    <w:rsid w:val="00CA08C8"/>
    <w:rsid w:val="00CA0E64"/>
    <w:rsid w:val="00CA3334"/>
    <w:rsid w:val="00CA6B46"/>
    <w:rsid w:val="00CB09C9"/>
    <w:rsid w:val="00CB4591"/>
    <w:rsid w:val="00CB53B7"/>
    <w:rsid w:val="00CB6E2D"/>
    <w:rsid w:val="00CB770D"/>
    <w:rsid w:val="00CC192C"/>
    <w:rsid w:val="00CC23BD"/>
    <w:rsid w:val="00CC714A"/>
    <w:rsid w:val="00CC7F82"/>
    <w:rsid w:val="00CD062B"/>
    <w:rsid w:val="00CD1A80"/>
    <w:rsid w:val="00CD1F9A"/>
    <w:rsid w:val="00CD202A"/>
    <w:rsid w:val="00CD3037"/>
    <w:rsid w:val="00CD6310"/>
    <w:rsid w:val="00CE0040"/>
    <w:rsid w:val="00CE00A2"/>
    <w:rsid w:val="00CE0A63"/>
    <w:rsid w:val="00CE2246"/>
    <w:rsid w:val="00CE5D3B"/>
    <w:rsid w:val="00CE5DD8"/>
    <w:rsid w:val="00CE6313"/>
    <w:rsid w:val="00CE72D9"/>
    <w:rsid w:val="00CE7D4A"/>
    <w:rsid w:val="00CF061E"/>
    <w:rsid w:val="00CF0CDB"/>
    <w:rsid w:val="00CF0F31"/>
    <w:rsid w:val="00CF14C8"/>
    <w:rsid w:val="00CF1A1A"/>
    <w:rsid w:val="00CF1EC4"/>
    <w:rsid w:val="00CF23DE"/>
    <w:rsid w:val="00CF27CE"/>
    <w:rsid w:val="00CF34C2"/>
    <w:rsid w:val="00CF5312"/>
    <w:rsid w:val="00D027A6"/>
    <w:rsid w:val="00D0285E"/>
    <w:rsid w:val="00D03629"/>
    <w:rsid w:val="00D053A7"/>
    <w:rsid w:val="00D078E8"/>
    <w:rsid w:val="00D07BA0"/>
    <w:rsid w:val="00D07E38"/>
    <w:rsid w:val="00D10023"/>
    <w:rsid w:val="00D108E3"/>
    <w:rsid w:val="00D1130A"/>
    <w:rsid w:val="00D1270A"/>
    <w:rsid w:val="00D13E33"/>
    <w:rsid w:val="00D1561B"/>
    <w:rsid w:val="00D16497"/>
    <w:rsid w:val="00D17333"/>
    <w:rsid w:val="00D2018C"/>
    <w:rsid w:val="00D2027D"/>
    <w:rsid w:val="00D20EB8"/>
    <w:rsid w:val="00D210D8"/>
    <w:rsid w:val="00D214A3"/>
    <w:rsid w:val="00D22F1E"/>
    <w:rsid w:val="00D24056"/>
    <w:rsid w:val="00D255A9"/>
    <w:rsid w:val="00D2589C"/>
    <w:rsid w:val="00D25D10"/>
    <w:rsid w:val="00D26185"/>
    <w:rsid w:val="00D271B9"/>
    <w:rsid w:val="00D31411"/>
    <w:rsid w:val="00D31DE9"/>
    <w:rsid w:val="00D32CA1"/>
    <w:rsid w:val="00D370FE"/>
    <w:rsid w:val="00D37C73"/>
    <w:rsid w:val="00D41B8C"/>
    <w:rsid w:val="00D4246B"/>
    <w:rsid w:val="00D425CF"/>
    <w:rsid w:val="00D45B31"/>
    <w:rsid w:val="00D47375"/>
    <w:rsid w:val="00D501D2"/>
    <w:rsid w:val="00D5073A"/>
    <w:rsid w:val="00D51ED8"/>
    <w:rsid w:val="00D521F6"/>
    <w:rsid w:val="00D52314"/>
    <w:rsid w:val="00D53023"/>
    <w:rsid w:val="00D550C1"/>
    <w:rsid w:val="00D55CC0"/>
    <w:rsid w:val="00D55D0B"/>
    <w:rsid w:val="00D60BDF"/>
    <w:rsid w:val="00D61CE9"/>
    <w:rsid w:val="00D631FD"/>
    <w:rsid w:val="00D63803"/>
    <w:rsid w:val="00D65026"/>
    <w:rsid w:val="00D654BF"/>
    <w:rsid w:val="00D66BCF"/>
    <w:rsid w:val="00D75044"/>
    <w:rsid w:val="00D765BD"/>
    <w:rsid w:val="00D7681D"/>
    <w:rsid w:val="00D77C1A"/>
    <w:rsid w:val="00D80492"/>
    <w:rsid w:val="00D815E8"/>
    <w:rsid w:val="00D83901"/>
    <w:rsid w:val="00D83C3F"/>
    <w:rsid w:val="00D8466E"/>
    <w:rsid w:val="00D8712A"/>
    <w:rsid w:val="00D8772E"/>
    <w:rsid w:val="00D91972"/>
    <w:rsid w:val="00D91CF8"/>
    <w:rsid w:val="00D91E17"/>
    <w:rsid w:val="00D920B0"/>
    <w:rsid w:val="00D93A38"/>
    <w:rsid w:val="00D97287"/>
    <w:rsid w:val="00D9776F"/>
    <w:rsid w:val="00DA193E"/>
    <w:rsid w:val="00DA4073"/>
    <w:rsid w:val="00DA5D99"/>
    <w:rsid w:val="00DB3405"/>
    <w:rsid w:val="00DB38AF"/>
    <w:rsid w:val="00DB5D3D"/>
    <w:rsid w:val="00DB7D82"/>
    <w:rsid w:val="00DC18CA"/>
    <w:rsid w:val="00DC453E"/>
    <w:rsid w:val="00DC485F"/>
    <w:rsid w:val="00DC7785"/>
    <w:rsid w:val="00DD26CC"/>
    <w:rsid w:val="00DD2B8A"/>
    <w:rsid w:val="00DD4FAB"/>
    <w:rsid w:val="00DD5AD9"/>
    <w:rsid w:val="00DD797B"/>
    <w:rsid w:val="00DE02BF"/>
    <w:rsid w:val="00DE0F12"/>
    <w:rsid w:val="00DE1B47"/>
    <w:rsid w:val="00DE1E75"/>
    <w:rsid w:val="00DE2DD9"/>
    <w:rsid w:val="00DE2F07"/>
    <w:rsid w:val="00DE36DB"/>
    <w:rsid w:val="00DE49FC"/>
    <w:rsid w:val="00DE538A"/>
    <w:rsid w:val="00DE6BE0"/>
    <w:rsid w:val="00DF1415"/>
    <w:rsid w:val="00DF16A0"/>
    <w:rsid w:val="00DF347C"/>
    <w:rsid w:val="00DF5093"/>
    <w:rsid w:val="00DF5570"/>
    <w:rsid w:val="00DF6936"/>
    <w:rsid w:val="00DF7016"/>
    <w:rsid w:val="00E01BF2"/>
    <w:rsid w:val="00E02A33"/>
    <w:rsid w:val="00E02A59"/>
    <w:rsid w:val="00E03461"/>
    <w:rsid w:val="00E036AC"/>
    <w:rsid w:val="00E04A1F"/>
    <w:rsid w:val="00E04D10"/>
    <w:rsid w:val="00E05D83"/>
    <w:rsid w:val="00E05E12"/>
    <w:rsid w:val="00E0759C"/>
    <w:rsid w:val="00E075C4"/>
    <w:rsid w:val="00E07632"/>
    <w:rsid w:val="00E1159A"/>
    <w:rsid w:val="00E12104"/>
    <w:rsid w:val="00E12675"/>
    <w:rsid w:val="00E126AD"/>
    <w:rsid w:val="00E131A7"/>
    <w:rsid w:val="00E13936"/>
    <w:rsid w:val="00E14150"/>
    <w:rsid w:val="00E152A3"/>
    <w:rsid w:val="00E1598D"/>
    <w:rsid w:val="00E1675A"/>
    <w:rsid w:val="00E16941"/>
    <w:rsid w:val="00E2081B"/>
    <w:rsid w:val="00E210DB"/>
    <w:rsid w:val="00E217A1"/>
    <w:rsid w:val="00E24E9D"/>
    <w:rsid w:val="00E252C3"/>
    <w:rsid w:val="00E255AF"/>
    <w:rsid w:val="00E30565"/>
    <w:rsid w:val="00E30B35"/>
    <w:rsid w:val="00E347F0"/>
    <w:rsid w:val="00E34C6D"/>
    <w:rsid w:val="00E369F3"/>
    <w:rsid w:val="00E437DA"/>
    <w:rsid w:val="00E43C21"/>
    <w:rsid w:val="00E457CC"/>
    <w:rsid w:val="00E45AE5"/>
    <w:rsid w:val="00E46C1C"/>
    <w:rsid w:val="00E4703E"/>
    <w:rsid w:val="00E51985"/>
    <w:rsid w:val="00E52A8D"/>
    <w:rsid w:val="00E52EA5"/>
    <w:rsid w:val="00E530F9"/>
    <w:rsid w:val="00E55241"/>
    <w:rsid w:val="00E55FA0"/>
    <w:rsid w:val="00E5725A"/>
    <w:rsid w:val="00E57AC0"/>
    <w:rsid w:val="00E6028F"/>
    <w:rsid w:val="00E636B8"/>
    <w:rsid w:val="00E64463"/>
    <w:rsid w:val="00E64DD8"/>
    <w:rsid w:val="00E65292"/>
    <w:rsid w:val="00E67B5D"/>
    <w:rsid w:val="00E70759"/>
    <w:rsid w:val="00E71BE1"/>
    <w:rsid w:val="00E72142"/>
    <w:rsid w:val="00E74651"/>
    <w:rsid w:val="00E7510B"/>
    <w:rsid w:val="00E775F6"/>
    <w:rsid w:val="00E80EBC"/>
    <w:rsid w:val="00E826DE"/>
    <w:rsid w:val="00E847C4"/>
    <w:rsid w:val="00E84B23"/>
    <w:rsid w:val="00E86BE1"/>
    <w:rsid w:val="00E87CDB"/>
    <w:rsid w:val="00E901F0"/>
    <w:rsid w:val="00E906FA"/>
    <w:rsid w:val="00E91163"/>
    <w:rsid w:val="00EA2581"/>
    <w:rsid w:val="00EA3A08"/>
    <w:rsid w:val="00EA73FF"/>
    <w:rsid w:val="00EB1669"/>
    <w:rsid w:val="00EB1D87"/>
    <w:rsid w:val="00EB1EE2"/>
    <w:rsid w:val="00EB2FBA"/>
    <w:rsid w:val="00EB4E16"/>
    <w:rsid w:val="00EB5634"/>
    <w:rsid w:val="00EB5C36"/>
    <w:rsid w:val="00EB6383"/>
    <w:rsid w:val="00EB7E4F"/>
    <w:rsid w:val="00EC02FD"/>
    <w:rsid w:val="00EC19EB"/>
    <w:rsid w:val="00EC1E94"/>
    <w:rsid w:val="00EC327A"/>
    <w:rsid w:val="00ED2764"/>
    <w:rsid w:val="00ED3ABD"/>
    <w:rsid w:val="00ED7E95"/>
    <w:rsid w:val="00EE1AE8"/>
    <w:rsid w:val="00EE1E99"/>
    <w:rsid w:val="00EE292B"/>
    <w:rsid w:val="00EE2A91"/>
    <w:rsid w:val="00EE35C7"/>
    <w:rsid w:val="00EE57A7"/>
    <w:rsid w:val="00EE7313"/>
    <w:rsid w:val="00EF1D31"/>
    <w:rsid w:val="00EF3A6E"/>
    <w:rsid w:val="00EF3B4B"/>
    <w:rsid w:val="00EF4501"/>
    <w:rsid w:val="00EF56CE"/>
    <w:rsid w:val="00EF7846"/>
    <w:rsid w:val="00F00BE2"/>
    <w:rsid w:val="00F01302"/>
    <w:rsid w:val="00F01F58"/>
    <w:rsid w:val="00F023FC"/>
    <w:rsid w:val="00F03655"/>
    <w:rsid w:val="00F07B7A"/>
    <w:rsid w:val="00F122C5"/>
    <w:rsid w:val="00F12608"/>
    <w:rsid w:val="00F12EEA"/>
    <w:rsid w:val="00F14576"/>
    <w:rsid w:val="00F152D1"/>
    <w:rsid w:val="00F15757"/>
    <w:rsid w:val="00F2262B"/>
    <w:rsid w:val="00F23347"/>
    <w:rsid w:val="00F2394C"/>
    <w:rsid w:val="00F24B2F"/>
    <w:rsid w:val="00F24DAB"/>
    <w:rsid w:val="00F31F4A"/>
    <w:rsid w:val="00F33645"/>
    <w:rsid w:val="00F36CFF"/>
    <w:rsid w:val="00F41665"/>
    <w:rsid w:val="00F44B6C"/>
    <w:rsid w:val="00F45309"/>
    <w:rsid w:val="00F45888"/>
    <w:rsid w:val="00F47C7E"/>
    <w:rsid w:val="00F50A8C"/>
    <w:rsid w:val="00F53157"/>
    <w:rsid w:val="00F54073"/>
    <w:rsid w:val="00F56058"/>
    <w:rsid w:val="00F56139"/>
    <w:rsid w:val="00F56C27"/>
    <w:rsid w:val="00F626E4"/>
    <w:rsid w:val="00F64484"/>
    <w:rsid w:val="00F6593E"/>
    <w:rsid w:val="00F65F87"/>
    <w:rsid w:val="00F731EB"/>
    <w:rsid w:val="00F74116"/>
    <w:rsid w:val="00F806A1"/>
    <w:rsid w:val="00F824FA"/>
    <w:rsid w:val="00F82C89"/>
    <w:rsid w:val="00F83812"/>
    <w:rsid w:val="00F8470D"/>
    <w:rsid w:val="00F84BCD"/>
    <w:rsid w:val="00F85B92"/>
    <w:rsid w:val="00F85FF9"/>
    <w:rsid w:val="00F865AB"/>
    <w:rsid w:val="00F90D86"/>
    <w:rsid w:val="00F91F19"/>
    <w:rsid w:val="00F95378"/>
    <w:rsid w:val="00F954ED"/>
    <w:rsid w:val="00F97B82"/>
    <w:rsid w:val="00FA28D0"/>
    <w:rsid w:val="00FA31EC"/>
    <w:rsid w:val="00FA343A"/>
    <w:rsid w:val="00FA52B7"/>
    <w:rsid w:val="00FA53FA"/>
    <w:rsid w:val="00FA6379"/>
    <w:rsid w:val="00FA6633"/>
    <w:rsid w:val="00FA776D"/>
    <w:rsid w:val="00FB0B19"/>
    <w:rsid w:val="00FB0BFE"/>
    <w:rsid w:val="00FB237C"/>
    <w:rsid w:val="00FB266E"/>
    <w:rsid w:val="00FB363A"/>
    <w:rsid w:val="00FB36A6"/>
    <w:rsid w:val="00FB55F9"/>
    <w:rsid w:val="00FB641C"/>
    <w:rsid w:val="00FB7938"/>
    <w:rsid w:val="00FC00E4"/>
    <w:rsid w:val="00FC0664"/>
    <w:rsid w:val="00FC392C"/>
    <w:rsid w:val="00FC537D"/>
    <w:rsid w:val="00FC71F4"/>
    <w:rsid w:val="00FC7B07"/>
    <w:rsid w:val="00FD03BF"/>
    <w:rsid w:val="00FD0536"/>
    <w:rsid w:val="00FD061F"/>
    <w:rsid w:val="00FD1768"/>
    <w:rsid w:val="00FD3683"/>
    <w:rsid w:val="00FD4B22"/>
    <w:rsid w:val="00FD5153"/>
    <w:rsid w:val="00FD556A"/>
    <w:rsid w:val="00FD5C73"/>
    <w:rsid w:val="00FD6C26"/>
    <w:rsid w:val="00FD78F2"/>
    <w:rsid w:val="00FE09A3"/>
    <w:rsid w:val="00FE1A2E"/>
    <w:rsid w:val="00FE53BE"/>
    <w:rsid w:val="00FE7051"/>
    <w:rsid w:val="00FF04C4"/>
    <w:rsid w:val="00FF2B82"/>
    <w:rsid w:val="00FF30D7"/>
    <w:rsid w:val="00FF3CCE"/>
    <w:rsid w:val="00FF455A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3DE82C"/>
  <w15:chartTrackingRefBased/>
  <w15:docId w15:val="{C7954F17-6656-44A2-84F6-BC0085B5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58F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46A2"/>
    <w:pPr>
      <w:keepNext/>
      <w:numPr>
        <w:numId w:val="26"/>
      </w:numPr>
      <w:suppressAutoHyphens/>
      <w:spacing w:before="240" w:after="60"/>
      <w:jc w:val="center"/>
      <w:outlineLvl w:val="0"/>
    </w:pPr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575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E94"/>
    <w:pPr>
      <w:ind w:left="57" w:right="57" w:firstLine="360"/>
      <w:jc w:val="both"/>
    </w:pPr>
    <w:rPr>
      <w:rFonts w:eastAsia="Times New Roman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0">
    <w:name w:val="WWNum30"/>
    <w:rsid w:val="008B3E94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00BE2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B677B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77CA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7CA1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A70A1F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ekstpodstawowy31">
    <w:name w:val="Tekst podstawowy 31"/>
    <w:basedOn w:val="Normalny"/>
    <w:rsid w:val="009653AB"/>
    <w:pPr>
      <w:spacing w:before="100" w:beforeAutospacing="1" w:after="120" w:afterAutospacing="1" w:line="360" w:lineRule="auto"/>
      <w:jc w:val="both"/>
    </w:pPr>
    <w:rPr>
      <w:rFonts w:eastAsia="SimSun" w:cs="Calibri"/>
      <w:kern w:val="1"/>
      <w:sz w:val="16"/>
      <w:szCs w:val="16"/>
      <w:lang w:val="en-US" w:bidi="en-US"/>
    </w:rPr>
  </w:style>
  <w:style w:type="paragraph" w:customStyle="1" w:styleId="Standard">
    <w:name w:val="Standard"/>
    <w:rsid w:val="00F65F87"/>
    <w:pPr>
      <w:suppressAutoHyphens/>
      <w:autoSpaceDN w:val="0"/>
      <w:spacing w:before="100" w:beforeAutospacing="1" w:afterAutospacing="1"/>
      <w:ind w:firstLine="360"/>
      <w:jc w:val="both"/>
      <w:textAlignment w:val="baseline"/>
    </w:pPr>
    <w:rPr>
      <w:rFonts w:eastAsia="SimSun" w:cs="F"/>
      <w:kern w:val="3"/>
      <w:sz w:val="22"/>
      <w:szCs w:val="22"/>
      <w:lang w:val="en-US" w:eastAsia="en-US" w:bidi="en-US"/>
    </w:rPr>
  </w:style>
  <w:style w:type="paragraph" w:styleId="Akapitzlist">
    <w:name w:val="List Paragraph"/>
    <w:basedOn w:val="Standard"/>
    <w:uiPriority w:val="34"/>
    <w:qFormat/>
    <w:rsid w:val="00D1270A"/>
    <w:pPr>
      <w:ind w:left="720"/>
    </w:pPr>
  </w:style>
  <w:style w:type="paragraph" w:styleId="NormalnyWeb">
    <w:name w:val="Normal (Web)"/>
    <w:basedOn w:val="Normalny"/>
    <w:uiPriority w:val="99"/>
    <w:rsid w:val="0071752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3646A2"/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character" w:styleId="Odwoaniedokomentarza">
    <w:name w:val="annotation reference"/>
    <w:uiPriority w:val="99"/>
    <w:semiHidden/>
    <w:unhideWhenUsed/>
    <w:rsid w:val="00943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FB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3FB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F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3FB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F1575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5B25BF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@e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9E83-AF79-4346-B936-5B9488F33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26</Pages>
  <Words>6732</Words>
  <Characters>40397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47035</CharactersWithSpaces>
  <SharedDoc>false</SharedDoc>
  <HLinks>
    <vt:vector size="6" baseType="variant">
      <vt:variant>
        <vt:i4>4128782</vt:i4>
      </vt:variant>
      <vt:variant>
        <vt:i4>0</vt:i4>
      </vt:variant>
      <vt:variant>
        <vt:i4>0</vt:i4>
      </vt:variant>
      <vt:variant>
        <vt:i4>5</vt:i4>
      </vt:variant>
      <vt:variant>
        <vt:lpwstr>mailto:wi@erzeszow.pl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Wolanin Agnieszka</cp:lastModifiedBy>
  <cp:revision>25</cp:revision>
  <cp:lastPrinted>2022-10-18T12:12:00Z</cp:lastPrinted>
  <dcterms:created xsi:type="dcterms:W3CDTF">2022-06-30T07:52:00Z</dcterms:created>
  <dcterms:modified xsi:type="dcterms:W3CDTF">2022-10-25T07:33:00Z</dcterms:modified>
</cp:coreProperties>
</file>